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54" w:rsidRDefault="00F17141">
      <w:pPr>
        <w:spacing w:after="0"/>
        <w:jc w:val="both"/>
      </w:pPr>
      <w:r>
        <w:rPr>
          <w:b/>
        </w:rPr>
        <w:t>ROMÂNIA</w:t>
      </w:r>
    </w:p>
    <w:p w:rsidR="00346754" w:rsidRDefault="00F17141">
      <w:pPr>
        <w:spacing w:after="0"/>
        <w:jc w:val="both"/>
      </w:pPr>
      <w:r>
        <w:rPr>
          <w:b/>
        </w:rPr>
        <w:t>JUDEȚUL TIMIȘ</w:t>
      </w:r>
    </w:p>
    <w:p w:rsidR="00346754" w:rsidRDefault="00F17141">
      <w:pPr>
        <w:spacing w:after="0"/>
        <w:jc w:val="both"/>
      </w:pPr>
      <w:r>
        <w:rPr>
          <w:b/>
        </w:rPr>
        <w:t>ORAȘUL BUZIAȘ</w:t>
      </w:r>
    </w:p>
    <w:p w:rsidR="00346754" w:rsidRDefault="00F17141">
      <w:pPr>
        <w:spacing w:after="0"/>
        <w:jc w:val="both"/>
      </w:pPr>
      <w:r>
        <w:rPr>
          <w:b/>
        </w:rPr>
        <w:t>PRIMĂRIA ORAȘULUI BUZIAȘ</w:t>
      </w:r>
    </w:p>
    <w:p w:rsidR="00A7251D" w:rsidRDefault="00A7251D" w:rsidP="00EA0646">
      <w:pPr>
        <w:spacing w:after="0" w:line="240" w:lineRule="auto"/>
        <w:jc w:val="both"/>
      </w:pPr>
    </w:p>
    <w:p w:rsidR="00EA0646" w:rsidRDefault="00EA0646" w:rsidP="00EA0646">
      <w:pPr>
        <w:spacing w:after="0" w:line="240" w:lineRule="auto"/>
        <w:rPr>
          <w:b/>
          <w:bCs/>
          <w:szCs w:val="24"/>
        </w:rPr>
      </w:pPr>
      <w:proofErr w:type="spellStart"/>
      <w:r>
        <w:rPr>
          <w:b/>
          <w:bCs/>
          <w:szCs w:val="24"/>
        </w:rPr>
        <w:t>Compartimentul</w:t>
      </w:r>
      <w:proofErr w:type="spellEnd"/>
      <w:r>
        <w:rPr>
          <w:b/>
          <w:bCs/>
          <w:szCs w:val="24"/>
        </w:rPr>
        <w:t xml:space="preserve"> Transport</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Administrație</w:t>
      </w:r>
      <w:proofErr w:type="spellEnd"/>
      <w:r>
        <w:rPr>
          <w:b/>
          <w:bCs/>
          <w:szCs w:val="24"/>
        </w:rPr>
        <w:t xml:space="preserve"> </w:t>
      </w:r>
      <w:proofErr w:type="spellStart"/>
      <w:r>
        <w:rPr>
          <w:b/>
          <w:bCs/>
          <w:szCs w:val="24"/>
        </w:rPr>
        <w:t>Publică</w:t>
      </w:r>
      <w:proofErr w:type="spellEnd"/>
      <w:r>
        <w:rPr>
          <w:b/>
          <w:bCs/>
          <w:szCs w:val="24"/>
        </w:rPr>
        <w:t xml:space="preserve"> </w:t>
      </w:r>
      <w:proofErr w:type="spellStart"/>
      <w:r>
        <w:rPr>
          <w:b/>
          <w:bCs/>
          <w:szCs w:val="24"/>
        </w:rPr>
        <w:t>Locală</w:t>
      </w:r>
      <w:proofErr w:type="spellEnd"/>
      <w:r>
        <w:rPr>
          <w:b/>
          <w:bCs/>
          <w:szCs w:val="24"/>
        </w:rPr>
        <w:t xml:space="preserve"> (APL)</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p>
    <w:p w:rsidR="00A7251D" w:rsidRDefault="00A7251D">
      <w:pPr>
        <w:jc w:val="both"/>
      </w:pPr>
    </w:p>
    <w:p w:rsidR="00346754" w:rsidRPr="00F17141" w:rsidRDefault="00F17141">
      <w:pPr>
        <w:jc w:val="both"/>
        <w:rPr>
          <w:b/>
        </w:rPr>
      </w:pPr>
      <w:r w:rsidRPr="00F17141">
        <w:rPr>
          <w:b/>
        </w:rPr>
        <w:t xml:space="preserve">Nr. de </w:t>
      </w:r>
      <w:proofErr w:type="spellStart"/>
      <w:r w:rsidRPr="00F17141">
        <w:rPr>
          <w:b/>
        </w:rPr>
        <w:t>înregistrare</w:t>
      </w:r>
      <w:proofErr w:type="spellEnd"/>
      <w:r w:rsidRPr="00F17141">
        <w:rPr>
          <w:b/>
        </w:rPr>
        <w:t xml:space="preserve">: 9039 </w:t>
      </w:r>
      <w:r w:rsidR="003029CC" w:rsidRPr="00F17141">
        <w:rPr>
          <w:b/>
        </w:rPr>
        <w:t>/28.05.2026</w:t>
      </w:r>
    </w:p>
    <w:p w:rsidR="003029CC" w:rsidRPr="003029CC" w:rsidRDefault="003029CC">
      <w:pPr>
        <w:spacing w:before="120"/>
        <w:jc w:val="center"/>
        <w:rPr>
          <w:b/>
          <w:sz w:val="28"/>
        </w:rPr>
      </w:pPr>
    </w:p>
    <w:p w:rsidR="00346754" w:rsidRPr="003029CC" w:rsidRDefault="00F17141">
      <w:pPr>
        <w:spacing w:before="120"/>
        <w:jc w:val="center"/>
      </w:pPr>
      <w:r w:rsidRPr="003029CC">
        <w:rPr>
          <w:b/>
          <w:sz w:val="28"/>
        </w:rPr>
        <w:t xml:space="preserve">REFERAT </w:t>
      </w:r>
    </w:p>
    <w:p w:rsidR="00346754" w:rsidRDefault="00F17141">
      <w:pPr>
        <w:spacing w:before="80" w:after="160"/>
        <w:jc w:val="center"/>
        <w:rPr>
          <w:b/>
        </w:rPr>
      </w:pPr>
      <w:proofErr w:type="spellStart"/>
      <w:r>
        <w:rPr>
          <w:b/>
        </w:rPr>
        <w:t>privind</w:t>
      </w:r>
      <w:proofErr w:type="spellEnd"/>
      <w:r>
        <w:rPr>
          <w:b/>
        </w:rPr>
        <w:t xml:space="preserve"> </w:t>
      </w:r>
      <w:proofErr w:type="spellStart"/>
      <w:r>
        <w:rPr>
          <w:b/>
        </w:rPr>
        <w:t>adoptarea</w:t>
      </w:r>
      <w:proofErr w:type="spellEnd"/>
      <w:r>
        <w:rPr>
          <w:b/>
        </w:rPr>
        <w:t xml:space="preserve"> </w:t>
      </w:r>
      <w:proofErr w:type="spellStart"/>
      <w:r>
        <w:rPr>
          <w:b/>
        </w:rPr>
        <w:t>în</w:t>
      </w:r>
      <w:proofErr w:type="spellEnd"/>
      <w:r>
        <w:rPr>
          <w:b/>
        </w:rPr>
        <w:t xml:space="preserve"> </w:t>
      </w:r>
      <w:proofErr w:type="spellStart"/>
      <w:r>
        <w:rPr>
          <w:b/>
        </w:rPr>
        <w:t>procedură</w:t>
      </w:r>
      <w:proofErr w:type="spellEnd"/>
      <w:r>
        <w:rPr>
          <w:b/>
        </w:rPr>
        <w:t xml:space="preserve"> de </w:t>
      </w:r>
      <w:proofErr w:type="spellStart"/>
      <w:r>
        <w:rPr>
          <w:b/>
        </w:rPr>
        <w:t>urgență</w:t>
      </w:r>
      <w:proofErr w:type="spellEnd"/>
      <w:r>
        <w:rPr>
          <w:b/>
        </w:rPr>
        <w:t xml:space="preserve">, </w:t>
      </w:r>
      <w:proofErr w:type="spellStart"/>
      <w:r>
        <w:rPr>
          <w:b/>
        </w:rPr>
        <w:t>în</w:t>
      </w:r>
      <w:proofErr w:type="spellEnd"/>
      <w:r>
        <w:rPr>
          <w:b/>
        </w:rPr>
        <w:t xml:space="preserve"> </w:t>
      </w:r>
      <w:proofErr w:type="spellStart"/>
      <w:r>
        <w:rPr>
          <w:b/>
        </w:rPr>
        <w:t>temeiul</w:t>
      </w:r>
      <w:proofErr w:type="spellEnd"/>
      <w:r>
        <w:rPr>
          <w:b/>
        </w:rPr>
        <w:t xml:space="preserve"> art. 7 </w:t>
      </w:r>
      <w:proofErr w:type="spellStart"/>
      <w:r>
        <w:rPr>
          <w:b/>
        </w:rPr>
        <w:t>alin</w:t>
      </w:r>
      <w:proofErr w:type="spellEnd"/>
      <w:r>
        <w:rPr>
          <w:b/>
        </w:rPr>
        <w:t xml:space="preserve">. (13) din </w:t>
      </w:r>
      <w:proofErr w:type="spellStart"/>
      <w:r>
        <w:rPr>
          <w:b/>
        </w:rPr>
        <w:t>Legea</w:t>
      </w:r>
      <w:proofErr w:type="spellEnd"/>
      <w:r>
        <w:rPr>
          <w:b/>
        </w:rPr>
        <w:t xml:space="preserve"> nr. 52/2003 </w:t>
      </w:r>
      <w:proofErr w:type="spellStart"/>
      <w:r>
        <w:rPr>
          <w:b/>
        </w:rPr>
        <w:t>privind</w:t>
      </w:r>
      <w:proofErr w:type="spellEnd"/>
      <w:r>
        <w:rPr>
          <w:b/>
        </w:rPr>
        <w:t xml:space="preserve"> </w:t>
      </w:r>
      <w:proofErr w:type="spellStart"/>
      <w:r>
        <w:rPr>
          <w:b/>
        </w:rPr>
        <w:t>transparența</w:t>
      </w:r>
      <w:proofErr w:type="spellEnd"/>
      <w:r>
        <w:rPr>
          <w:b/>
        </w:rPr>
        <w:t xml:space="preserve"> </w:t>
      </w:r>
      <w:proofErr w:type="spellStart"/>
      <w:r>
        <w:rPr>
          <w:b/>
        </w:rPr>
        <w:t>decizională</w:t>
      </w:r>
      <w:proofErr w:type="spellEnd"/>
      <w:r>
        <w:rPr>
          <w:b/>
        </w:rPr>
        <w:t xml:space="preserve"> </w:t>
      </w:r>
      <w:proofErr w:type="spellStart"/>
      <w:r>
        <w:rPr>
          <w:b/>
        </w:rPr>
        <w:t>în</w:t>
      </w:r>
      <w:proofErr w:type="spellEnd"/>
      <w:r>
        <w:rPr>
          <w:b/>
        </w:rPr>
        <w:t xml:space="preserve"> </w:t>
      </w:r>
      <w:proofErr w:type="spellStart"/>
      <w:r>
        <w:rPr>
          <w:b/>
        </w:rPr>
        <w:t>administrația</w:t>
      </w:r>
      <w:proofErr w:type="spellEnd"/>
      <w:r>
        <w:rPr>
          <w:b/>
        </w:rPr>
        <w:t xml:space="preserve"> </w:t>
      </w:r>
      <w:proofErr w:type="spellStart"/>
      <w:r>
        <w:rPr>
          <w:b/>
        </w:rPr>
        <w:t>publică</w:t>
      </w:r>
      <w:proofErr w:type="spellEnd"/>
    </w:p>
    <w:p w:rsidR="004837CE" w:rsidRPr="00933410" w:rsidRDefault="004837CE"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rsidR="004837CE" w:rsidRPr="00933410" w:rsidRDefault="004837CE"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37 / 9040/28.05.2026</w:t>
      </w:r>
    </w:p>
    <w:p w:rsidR="004837CE" w:rsidRPr="00933410" w:rsidRDefault="004837CE" w:rsidP="00933410">
      <w:pPr>
        <w:spacing w:after="0" w:line="240" w:lineRule="auto"/>
        <w:jc w:val="center"/>
        <w:rPr>
          <w:b/>
          <w:bCs/>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r w:rsidRPr="00933410">
        <w:rPr>
          <w:szCs w:val="24"/>
        </w:rPr>
        <w:t xml:space="preserve"> </w:t>
      </w:r>
      <w:proofErr w:type="spellStart"/>
      <w:r w:rsidRPr="00933410">
        <w:rPr>
          <w:b/>
          <w:bCs/>
          <w:szCs w:val="24"/>
        </w:rPr>
        <w:t>Studiului</w:t>
      </w:r>
      <w:proofErr w:type="spellEnd"/>
      <w:r w:rsidRPr="00933410">
        <w:rPr>
          <w:b/>
          <w:bCs/>
          <w:szCs w:val="24"/>
        </w:rPr>
        <w:t xml:space="preserve"> de </w:t>
      </w:r>
      <w:proofErr w:type="spellStart"/>
      <w:r w:rsidRPr="00933410">
        <w:rPr>
          <w:b/>
          <w:bCs/>
          <w:szCs w:val="24"/>
        </w:rPr>
        <w:t>oportunitate</w:t>
      </w:r>
      <w:proofErr w:type="spellEnd"/>
      <w:r w:rsidRPr="00933410">
        <w:rPr>
          <w:b/>
          <w:bCs/>
          <w:szCs w:val="24"/>
        </w:rPr>
        <w:t xml:space="preserve"> </w:t>
      </w:r>
      <w:proofErr w:type="spellStart"/>
      <w:r w:rsidRPr="00933410">
        <w:rPr>
          <w:b/>
          <w:bCs/>
          <w:szCs w:val="24"/>
        </w:rPr>
        <w:t>privind</w:t>
      </w:r>
      <w:proofErr w:type="spellEnd"/>
      <w:r w:rsidRPr="00933410">
        <w:rPr>
          <w:b/>
          <w:bCs/>
          <w:szCs w:val="24"/>
        </w:rPr>
        <w:t xml:space="preserve"> </w:t>
      </w:r>
      <w:proofErr w:type="spellStart"/>
      <w:r w:rsidRPr="00933410">
        <w:rPr>
          <w:b/>
          <w:bCs/>
          <w:szCs w:val="24"/>
        </w:rPr>
        <w:t>dezvoltarea</w:t>
      </w:r>
      <w:proofErr w:type="spellEnd"/>
      <w:r w:rsidRPr="00933410">
        <w:rPr>
          <w:b/>
          <w:bCs/>
          <w:szCs w:val="24"/>
        </w:rPr>
        <w:t xml:space="preserve"> </w:t>
      </w:r>
      <w:proofErr w:type="spellStart"/>
      <w:r w:rsidRPr="00933410">
        <w:rPr>
          <w:b/>
          <w:bCs/>
          <w:szCs w:val="24"/>
        </w:rPr>
        <w:t>sistemului</w:t>
      </w:r>
      <w:proofErr w:type="spellEnd"/>
      <w:r w:rsidRPr="00933410">
        <w:rPr>
          <w:b/>
          <w:bCs/>
          <w:szCs w:val="24"/>
        </w:rPr>
        <w:t xml:space="preserve"> de transport public local de </w:t>
      </w:r>
      <w:proofErr w:type="spellStart"/>
      <w:r w:rsidRPr="00933410">
        <w:rPr>
          <w:b/>
          <w:bCs/>
          <w:szCs w:val="24"/>
        </w:rPr>
        <w:t>călători</w:t>
      </w:r>
      <w:proofErr w:type="spellEnd"/>
      <w:r w:rsidRPr="00933410">
        <w:rPr>
          <w:b/>
          <w:bCs/>
          <w:szCs w:val="24"/>
        </w:rPr>
        <w:t xml:space="preserve"> la </w:t>
      </w:r>
      <w:proofErr w:type="spellStart"/>
      <w:r w:rsidRPr="00933410">
        <w:rPr>
          <w:b/>
          <w:bCs/>
          <w:szCs w:val="24"/>
        </w:rPr>
        <w:t>nivelul</w:t>
      </w:r>
      <w:proofErr w:type="spellEnd"/>
      <w:r w:rsidRPr="00933410">
        <w:rPr>
          <w:b/>
          <w:bCs/>
          <w:szCs w:val="24"/>
        </w:rPr>
        <w:t xml:space="preserve"> UAT </w:t>
      </w:r>
      <w:proofErr w:type="spellStart"/>
      <w:r w:rsidRPr="00933410">
        <w:rPr>
          <w:b/>
          <w:bCs/>
          <w:szCs w:val="24"/>
        </w:rPr>
        <w:t>Orașul</w:t>
      </w:r>
      <w:proofErr w:type="spellEnd"/>
      <w:r w:rsidRPr="00933410">
        <w:rPr>
          <w:b/>
          <w:bCs/>
          <w:szCs w:val="24"/>
        </w:rPr>
        <w:t xml:space="preserve"> </w:t>
      </w:r>
      <w:proofErr w:type="spellStart"/>
      <w:r w:rsidRPr="00933410">
        <w:rPr>
          <w:b/>
          <w:bCs/>
          <w:szCs w:val="24"/>
        </w:rPr>
        <w:t>Buziaș</w:t>
      </w:r>
      <w:proofErr w:type="spellEnd"/>
    </w:p>
    <w:p w:rsidR="004837CE" w:rsidRDefault="004837CE" w:rsidP="00933410">
      <w:pPr>
        <w:spacing w:after="0" w:line="240" w:lineRule="auto"/>
        <w:jc w:val="center"/>
        <w:rPr>
          <w:b/>
          <w:bCs/>
          <w:szCs w:val="24"/>
        </w:rPr>
      </w:pPr>
      <w:r w:rsidRPr="00933410">
        <w:rPr>
          <w:b/>
          <w:bCs/>
          <w:szCs w:val="24"/>
        </w:rPr>
        <w:t>-</w:t>
      </w: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w:t>
      </w:r>
    </w:p>
    <w:p w:rsidR="00933410" w:rsidRPr="00933410" w:rsidRDefault="00933410" w:rsidP="00933410">
      <w:pPr>
        <w:spacing w:after="0" w:line="240" w:lineRule="auto"/>
        <w:jc w:val="center"/>
        <w:rPr>
          <w:szCs w:val="24"/>
        </w:rPr>
      </w:pPr>
    </w:p>
    <w:p w:rsidR="008D1B49" w:rsidRPr="00933410" w:rsidRDefault="008D1B49">
      <w:pPr>
        <w:spacing w:before="80" w:after="160"/>
        <w:jc w:val="center"/>
        <w:rPr>
          <w:lang w:val="it-IT"/>
        </w:rPr>
      </w:pPr>
    </w:p>
    <w:p w:rsidR="00346754" w:rsidRPr="00FE1FCD" w:rsidRDefault="00F17141">
      <w:pPr>
        <w:spacing w:before="200" w:after="80"/>
        <w:jc w:val="both"/>
        <w:rPr>
          <w:lang w:val="it-IT"/>
        </w:rPr>
      </w:pPr>
      <w:r w:rsidRPr="00FE1FCD">
        <w:rPr>
          <w:b/>
          <w:sz w:val="26"/>
          <w:lang w:val="it-IT"/>
        </w:rPr>
        <w:t>I. OBIECTUL ȘI INIȚIATORUL</w:t>
      </w:r>
    </w:p>
    <w:p w:rsidR="00346754" w:rsidRPr="00FE1FCD" w:rsidRDefault="00F17141">
      <w:pPr>
        <w:spacing w:before="160" w:after="80"/>
        <w:jc w:val="both"/>
        <w:rPr>
          <w:lang w:val="it-IT"/>
        </w:rPr>
      </w:pPr>
      <w:r w:rsidRPr="00FE1FCD">
        <w:rPr>
          <w:b/>
          <w:lang w:val="it-IT"/>
        </w:rPr>
        <w:t>I.1. Obiectul proiect</w:t>
      </w:r>
      <w:r w:rsidR="00850C84" w:rsidRPr="00FE1FCD">
        <w:rPr>
          <w:b/>
          <w:lang w:val="it-IT"/>
        </w:rPr>
        <w:t>elor</w:t>
      </w:r>
      <w:r w:rsidRPr="00FE1FCD">
        <w:rPr>
          <w:b/>
          <w:lang w:val="it-IT"/>
        </w:rPr>
        <w:t xml:space="preserve"> de hotărâre</w:t>
      </w:r>
    </w:p>
    <w:p w:rsidR="00346754" w:rsidRPr="00A7251D" w:rsidRDefault="00F17141">
      <w:pPr>
        <w:jc w:val="both"/>
        <w:rPr>
          <w:lang w:val="it-IT"/>
        </w:rPr>
      </w:pPr>
      <w:r w:rsidRPr="00FE1FCD">
        <w:rPr>
          <w:lang w:val="it-IT"/>
        </w:rPr>
        <w:t xml:space="preserve">Serviciul public de transport local de persoane pe teritoriul U.A.T. Oraș Buziaș </w:t>
      </w:r>
      <w:r w:rsidRPr="00FE1FCD">
        <w:rPr>
          <w:b/>
          <w:lang w:val="it-IT"/>
        </w:rPr>
        <w:t>este înființat legal</w:t>
      </w:r>
      <w:r w:rsidRPr="00FE1FCD">
        <w:rPr>
          <w:lang w:val="it-IT"/>
        </w:rPr>
        <w:t xml:space="preserve"> prin </w:t>
      </w:r>
      <w:r w:rsidRPr="00FE1FCD">
        <w:rPr>
          <w:b/>
          <w:lang w:val="it-IT"/>
        </w:rPr>
        <w:t>Hotărârea Consiliului Local nr. 54 din 31.05.2022</w:t>
      </w:r>
      <w:r w:rsidRPr="00FE1FCD">
        <w:rPr>
          <w:lang w:val="it-IT"/>
        </w:rPr>
        <w:t xml:space="preserve"> privind aprobarea înființării Serviciului de transport public local pe teritoriul U.A.T. Oraș Buziaș și a Regulamentului pentru efectuarea transportului public local, adoptată cu respectarea procedurii de transparență decizională (proces-verbal nr. 9127/2</w:t>
      </w:r>
      <w:r w:rsidRPr="00FE1FCD">
        <w:rPr>
          <w:lang w:val="it-IT"/>
        </w:rPr>
        <w:t xml:space="preserve">4.05.2022; proiect nr. 35/8005/08.04.2022; inițiator Primarul, dl. </w:t>
      </w:r>
      <w:r w:rsidRPr="00A7251D">
        <w:rPr>
          <w:lang w:val="it-IT"/>
        </w:rPr>
        <w:t xml:space="preserve">Sorin Munteanu). </w:t>
      </w:r>
    </w:p>
    <w:p w:rsidR="00346754" w:rsidRPr="00A7251D" w:rsidRDefault="00F17141" w:rsidP="00850C84">
      <w:pPr>
        <w:jc w:val="both"/>
        <w:rPr>
          <w:lang w:val="it-IT"/>
        </w:rPr>
      </w:pPr>
      <w:r w:rsidRPr="00A7251D">
        <w:rPr>
          <w:lang w:val="it-IT"/>
        </w:rPr>
        <w:t>Proiect</w:t>
      </w:r>
      <w:r w:rsidR="00850C84">
        <w:rPr>
          <w:lang w:val="it-IT"/>
        </w:rPr>
        <w:t>ele</w:t>
      </w:r>
      <w:r w:rsidRPr="00A7251D">
        <w:rPr>
          <w:lang w:val="it-IT"/>
        </w:rPr>
        <w:t xml:space="preserve"> de hotărâr</w:t>
      </w:r>
      <w:r w:rsidR="00850C84">
        <w:rPr>
          <w:lang w:val="it-IT"/>
        </w:rPr>
        <w:t>i</w:t>
      </w:r>
      <w:r w:rsidRPr="00A7251D">
        <w:rPr>
          <w:lang w:val="it-IT"/>
        </w:rPr>
        <w:t xml:space="preserve"> supus</w:t>
      </w:r>
      <w:r w:rsidR="00850C84">
        <w:rPr>
          <w:lang w:val="it-IT"/>
        </w:rPr>
        <w:t>e</w:t>
      </w:r>
      <w:r w:rsidRPr="00A7251D">
        <w:rPr>
          <w:lang w:val="it-IT"/>
        </w:rPr>
        <w:t xml:space="preserve"> dezbaterii și adoptării Consiliului Local al Orașului Buziaș a</w:t>
      </w:r>
      <w:r w:rsidR="00850C84">
        <w:rPr>
          <w:lang w:val="it-IT"/>
        </w:rPr>
        <w:t>u</w:t>
      </w:r>
      <w:r w:rsidRPr="00A7251D">
        <w:rPr>
          <w:lang w:val="it-IT"/>
        </w:rPr>
        <w:t xml:space="preserve"> ca obiect</w:t>
      </w:r>
      <w:r w:rsidR="00850C84">
        <w:rPr>
          <w:lang w:val="it-IT"/>
        </w:rPr>
        <w:t xml:space="preserve"> </w:t>
      </w:r>
      <w:r w:rsidRPr="00A7251D">
        <w:rPr>
          <w:b/>
          <w:lang w:val="it-IT"/>
        </w:rPr>
        <w:t>dezvolt</w:t>
      </w:r>
      <w:r w:rsidR="00850C84">
        <w:rPr>
          <w:b/>
          <w:lang w:val="it-IT"/>
        </w:rPr>
        <w:t>a</w:t>
      </w:r>
      <w:r w:rsidRPr="00A7251D">
        <w:rPr>
          <w:b/>
          <w:lang w:val="it-IT"/>
        </w:rPr>
        <w:t>r</w:t>
      </w:r>
      <w:r w:rsidR="00850C84">
        <w:rPr>
          <w:b/>
          <w:lang w:val="it-IT"/>
        </w:rPr>
        <w:t>ea</w:t>
      </w:r>
      <w:r w:rsidRPr="00A7251D">
        <w:rPr>
          <w:b/>
          <w:lang w:val="it-IT"/>
        </w:rPr>
        <w:t xml:space="preserve"> serviciului public de transport local existent</w:t>
      </w:r>
      <w:r w:rsidRPr="00A7251D">
        <w:rPr>
          <w:lang w:val="it-IT"/>
        </w:rPr>
        <w:t xml:space="preserve"> prin int</w:t>
      </w:r>
      <w:r w:rsidRPr="00A7251D">
        <w:rPr>
          <w:lang w:val="it-IT"/>
        </w:rPr>
        <w:t xml:space="preserve">roducerea </w:t>
      </w:r>
      <w:r w:rsidRPr="00A7251D">
        <w:rPr>
          <w:b/>
          <w:lang w:val="it-IT"/>
        </w:rPr>
        <w:t>componentei urban–periurbane interne, realizată cu microbuze electrice nepoluante</w:t>
      </w:r>
      <w:r w:rsidRPr="00A7251D">
        <w:rPr>
          <w:lang w:val="it-IT"/>
        </w:rPr>
        <w:t xml:space="preserve"> (finanțate din P.N.R.R.)</w:t>
      </w:r>
      <w:r w:rsidR="00850C84">
        <w:rPr>
          <w:lang w:val="it-IT"/>
        </w:rPr>
        <w:t xml:space="preserve"> </w:t>
      </w:r>
      <w:r w:rsidRPr="00A7251D">
        <w:rPr>
          <w:lang w:val="it-IT"/>
        </w:rPr>
        <w:t xml:space="preserve">întrucât Regulamentul aprobat în anul 2022 </w:t>
      </w:r>
      <w:r w:rsidRPr="00A7251D">
        <w:rPr>
          <w:b/>
          <w:lang w:val="it-IT"/>
        </w:rPr>
        <w:t>nu cuprinde nicio prevedere referitoare la microbuze</w:t>
      </w:r>
      <w:r w:rsidRPr="00A7251D">
        <w:rPr>
          <w:lang w:val="it-IT"/>
        </w:rPr>
        <w:t>, acoperind exclusiv transportul cu autobuze</w:t>
      </w:r>
      <w:r w:rsidRPr="00A7251D">
        <w:rPr>
          <w:lang w:val="it-IT"/>
        </w:rPr>
        <w:t xml:space="preserve">, taxi și în regim de închiriere (temei Legea nr. 38/2003 și Ordinul A.N.R.S.C. nr. 972/2007). În lipsa acestei completări, microbuzele electrice finanțate prin P.N.R.R. </w:t>
      </w:r>
      <w:r w:rsidRPr="00A7251D">
        <w:rPr>
          <w:b/>
          <w:lang w:val="it-IT"/>
        </w:rPr>
        <w:t>nu pot opera legal</w:t>
      </w:r>
      <w:r w:rsidRPr="00A7251D">
        <w:rPr>
          <w:lang w:val="it-IT"/>
        </w:rPr>
        <w:t xml:space="preserve"> sub cadrul de reglementare în vigoare.</w:t>
      </w:r>
    </w:p>
    <w:p w:rsidR="00346754" w:rsidRPr="00A7251D" w:rsidRDefault="00F17141">
      <w:pPr>
        <w:spacing w:before="160" w:after="80"/>
        <w:jc w:val="both"/>
        <w:rPr>
          <w:lang w:val="it-IT"/>
        </w:rPr>
      </w:pPr>
      <w:r w:rsidRPr="00A7251D">
        <w:rPr>
          <w:b/>
          <w:lang w:val="it-IT"/>
        </w:rPr>
        <w:t>I.2. Inițiatorul</w:t>
      </w:r>
    </w:p>
    <w:p w:rsidR="00346754" w:rsidRPr="00A7251D" w:rsidRDefault="00F17141">
      <w:pPr>
        <w:jc w:val="both"/>
        <w:rPr>
          <w:lang w:val="it-IT"/>
        </w:rPr>
      </w:pPr>
      <w:r w:rsidRPr="00A7251D">
        <w:rPr>
          <w:lang w:val="it-IT"/>
        </w:rPr>
        <w:t>Inițiator a</w:t>
      </w:r>
      <w:r w:rsidRPr="00A7251D">
        <w:rPr>
          <w:lang w:val="it-IT"/>
        </w:rPr>
        <w:t>l proiect</w:t>
      </w:r>
      <w:r w:rsidR="00850C84">
        <w:rPr>
          <w:lang w:val="it-IT"/>
        </w:rPr>
        <w:t>elor</w:t>
      </w:r>
      <w:r w:rsidRPr="00A7251D">
        <w:rPr>
          <w:lang w:val="it-IT"/>
        </w:rPr>
        <w:t xml:space="preserve"> de hotărâr</w:t>
      </w:r>
      <w:r w:rsidR="00850C84">
        <w:rPr>
          <w:lang w:val="it-IT"/>
        </w:rPr>
        <w:t>i</w:t>
      </w:r>
      <w:r w:rsidRPr="00A7251D">
        <w:rPr>
          <w:lang w:val="it-IT"/>
        </w:rPr>
        <w:t xml:space="preserve"> este </w:t>
      </w:r>
      <w:r w:rsidRPr="00A7251D">
        <w:rPr>
          <w:b/>
          <w:lang w:val="it-IT"/>
        </w:rPr>
        <w:t>Primarul Orașului Buziaș, domnul Sorin MUNTEANU</w:t>
      </w:r>
      <w:r w:rsidRPr="00A7251D">
        <w:rPr>
          <w:lang w:val="it-IT"/>
        </w:rPr>
        <w:t>, în temeiul art. 136 alin. (1) din Ordonanța de urgență a Guvernului nr. 57/2019 privind Codul administrativ, cu modificările și completările ulterioare.</w:t>
      </w:r>
    </w:p>
    <w:p w:rsidR="00346754" w:rsidRPr="00A7251D" w:rsidRDefault="00F17141">
      <w:pPr>
        <w:jc w:val="both"/>
        <w:rPr>
          <w:lang w:val="it-IT"/>
        </w:rPr>
      </w:pPr>
      <w:r w:rsidRPr="00A7251D">
        <w:rPr>
          <w:lang w:val="it-IT"/>
        </w:rPr>
        <w:lastRenderedPageBreak/>
        <w:t>Prezentul referat de ju</w:t>
      </w:r>
      <w:r w:rsidRPr="00A7251D">
        <w:rPr>
          <w:lang w:val="it-IT"/>
        </w:rPr>
        <w:t>stificare a urgenței însoțește și fundamentează Referat</w:t>
      </w:r>
      <w:r w:rsidR="00850C84">
        <w:rPr>
          <w:lang w:val="it-IT"/>
        </w:rPr>
        <w:t>ele</w:t>
      </w:r>
      <w:r w:rsidRPr="00A7251D">
        <w:rPr>
          <w:lang w:val="it-IT"/>
        </w:rPr>
        <w:t xml:space="preserve"> de aprobare al</w:t>
      </w:r>
      <w:r w:rsidR="00850C84">
        <w:rPr>
          <w:lang w:val="it-IT"/>
        </w:rPr>
        <w:t>e</w:t>
      </w:r>
      <w:r w:rsidRPr="00A7251D">
        <w:rPr>
          <w:lang w:val="it-IT"/>
        </w:rPr>
        <w:t xml:space="preserve"> inițiatorului și Rapo</w:t>
      </w:r>
      <w:r w:rsidR="00850C84">
        <w:rPr>
          <w:lang w:val="it-IT"/>
        </w:rPr>
        <w:t>artele</w:t>
      </w:r>
      <w:r w:rsidRPr="00A7251D">
        <w:rPr>
          <w:lang w:val="it-IT"/>
        </w:rPr>
        <w:t xml:space="preserve"> de specialitate al</w:t>
      </w:r>
      <w:r w:rsidR="00850C84">
        <w:rPr>
          <w:lang w:val="it-IT"/>
        </w:rPr>
        <w:t>e</w:t>
      </w:r>
      <w:r w:rsidRPr="00A7251D">
        <w:rPr>
          <w:lang w:val="it-IT"/>
        </w:rPr>
        <w:t xml:space="preserve"> compartiment</w:t>
      </w:r>
      <w:r w:rsidR="00850C84">
        <w:rPr>
          <w:lang w:val="it-IT"/>
        </w:rPr>
        <w:t>elor</w:t>
      </w:r>
      <w:r w:rsidRPr="00A7251D">
        <w:rPr>
          <w:lang w:val="it-IT"/>
        </w:rPr>
        <w:t xml:space="preserve"> de resort, justificând în drept și în fapt recurgerea la procedura de urgență, respectiv adoptarea proiect</w:t>
      </w:r>
      <w:r w:rsidR="00850C84">
        <w:rPr>
          <w:lang w:val="it-IT"/>
        </w:rPr>
        <w:t>elor</w:t>
      </w:r>
      <w:r w:rsidRPr="00A7251D">
        <w:rPr>
          <w:lang w:val="it-IT"/>
        </w:rPr>
        <w:t xml:space="preserve"> anter</w:t>
      </w:r>
      <w:r w:rsidRPr="00A7251D">
        <w:rPr>
          <w:lang w:val="it-IT"/>
        </w:rPr>
        <w:t>ior expirării termenului de consultare publică prevăzut de art. 7 alin. (2) din Legea nr. 52/2003.</w:t>
      </w:r>
    </w:p>
    <w:p w:rsidR="00346754" w:rsidRPr="00A7251D" w:rsidRDefault="00F17141">
      <w:pPr>
        <w:spacing w:before="160" w:after="80"/>
        <w:jc w:val="both"/>
        <w:rPr>
          <w:lang w:val="it-IT"/>
        </w:rPr>
      </w:pPr>
      <w:r w:rsidRPr="00A7251D">
        <w:rPr>
          <w:b/>
          <w:lang w:val="it-IT"/>
        </w:rPr>
        <w:t>I.3. Calificarea juridică a actului</w:t>
      </w:r>
    </w:p>
    <w:p w:rsidR="00346754" w:rsidRPr="00A7251D" w:rsidRDefault="00F17141">
      <w:pPr>
        <w:jc w:val="both"/>
        <w:rPr>
          <w:lang w:val="it-IT"/>
        </w:rPr>
      </w:pPr>
      <w:r w:rsidRPr="00A7251D">
        <w:rPr>
          <w:lang w:val="it-IT"/>
        </w:rPr>
        <w:t xml:space="preserve">Întrucât </w:t>
      </w:r>
      <w:r w:rsidR="007D1B48">
        <w:rPr>
          <w:lang w:val="it-IT"/>
        </w:rPr>
        <w:t>hotărârile</w:t>
      </w:r>
      <w:r w:rsidR="008D6F7A">
        <w:rPr>
          <w:lang w:val="it-IT"/>
        </w:rPr>
        <w:t xml:space="preserve"> </w:t>
      </w:r>
      <w:r w:rsidRPr="00A7251D">
        <w:rPr>
          <w:lang w:val="it-IT"/>
        </w:rPr>
        <w:t>produc efecte juridice asupra unui număr nedeterminat de subiecți de drept (utilizatori ai serviciulu</w:t>
      </w:r>
      <w:r w:rsidRPr="00A7251D">
        <w:rPr>
          <w:lang w:val="it-IT"/>
        </w:rPr>
        <w:t>i, operatori, terți), proiect</w:t>
      </w:r>
      <w:r w:rsidR="007D1B48">
        <w:rPr>
          <w:lang w:val="it-IT"/>
        </w:rPr>
        <w:t>e</w:t>
      </w:r>
      <w:r w:rsidRPr="00A7251D">
        <w:rPr>
          <w:lang w:val="it-IT"/>
        </w:rPr>
        <w:t>l</w:t>
      </w:r>
      <w:r w:rsidR="007D1B48">
        <w:rPr>
          <w:lang w:val="it-IT"/>
        </w:rPr>
        <w:t>e</w:t>
      </w:r>
      <w:r w:rsidRPr="00A7251D">
        <w:rPr>
          <w:lang w:val="it-IT"/>
        </w:rPr>
        <w:t xml:space="preserve"> </w:t>
      </w:r>
      <w:r w:rsidRPr="00A7251D">
        <w:rPr>
          <w:b/>
          <w:lang w:val="it-IT"/>
        </w:rPr>
        <w:t>intră sub incidența Legii nr. 52/2003 privind transparența decizională în administrația publică</w:t>
      </w:r>
      <w:r w:rsidRPr="00A7251D">
        <w:rPr>
          <w:lang w:val="it-IT"/>
        </w:rPr>
        <w:t>, ceea ce impune analiza condițiilor de aplicare a procedurii de urgență.</w:t>
      </w:r>
    </w:p>
    <w:p w:rsidR="00346754" w:rsidRPr="00A7251D" w:rsidRDefault="00F17141">
      <w:pPr>
        <w:spacing w:before="200" w:after="80"/>
        <w:jc w:val="both"/>
        <w:rPr>
          <w:lang w:val="it-IT"/>
        </w:rPr>
      </w:pPr>
      <w:r w:rsidRPr="00A7251D">
        <w:rPr>
          <w:b/>
          <w:sz w:val="26"/>
          <w:lang w:val="it-IT"/>
        </w:rPr>
        <w:t>II. TEMEIUL LEGAL</w:t>
      </w:r>
    </w:p>
    <w:p w:rsidR="00346754" w:rsidRPr="00A7251D" w:rsidRDefault="00F17141">
      <w:pPr>
        <w:jc w:val="both"/>
        <w:rPr>
          <w:lang w:val="it-IT"/>
        </w:rPr>
      </w:pPr>
      <w:r w:rsidRPr="00A7251D">
        <w:rPr>
          <w:lang w:val="it-IT"/>
        </w:rPr>
        <w:t>Prezentul referat și proiect</w:t>
      </w:r>
      <w:r w:rsidR="0047618C">
        <w:rPr>
          <w:lang w:val="it-IT"/>
        </w:rPr>
        <w:t>ele</w:t>
      </w:r>
      <w:r w:rsidRPr="00A7251D">
        <w:rPr>
          <w:lang w:val="it-IT"/>
        </w:rPr>
        <w:t xml:space="preserve"> de hotărâre se întemeiază pe următoarele dispoziții legale:</w:t>
      </w:r>
    </w:p>
    <w:p w:rsidR="00346754" w:rsidRDefault="00F17141">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346754" w:rsidRPr="00A7251D" w:rsidRDefault="00F17141">
      <w:pPr>
        <w:pStyle w:val="Listcumarcatori"/>
        <w:ind w:left="425"/>
        <w:jc w:val="both"/>
        <w:rPr>
          <w:lang w:val="it-IT"/>
        </w:rPr>
      </w:pPr>
      <w:r w:rsidRPr="00A7251D">
        <w:rPr>
          <w:b/>
          <w:lang w:val="it-IT"/>
        </w:rPr>
        <w:t>Regulamentul (CE) nr. 1370/2007</w:t>
      </w:r>
      <w:r w:rsidRPr="00A7251D">
        <w:rPr>
          <w:lang w:val="it-IT"/>
        </w:rPr>
        <w:t xml:space="preserve"> al Parlamentului European și al Consiliului din 23 octombrie 2007 privind serviciile publice de transport feroviar și rutier de călă</w:t>
      </w:r>
      <w:r w:rsidRPr="00A7251D">
        <w:rPr>
          <w:lang w:val="it-IT"/>
        </w:rPr>
        <w:t>tori.</w:t>
      </w:r>
    </w:p>
    <w:p w:rsidR="00346754" w:rsidRPr="00A7251D" w:rsidRDefault="00F17141">
      <w:pPr>
        <w:spacing w:before="160" w:after="80"/>
        <w:jc w:val="both"/>
        <w:rPr>
          <w:lang w:val="it-IT"/>
        </w:rPr>
      </w:pPr>
      <w:r w:rsidRPr="00A7251D">
        <w:rPr>
          <w:b/>
          <w:lang w:val="it-IT"/>
        </w:rPr>
        <w:t>II.2. Transparența decizională — temeiul procedurii de urgență</w:t>
      </w:r>
    </w:p>
    <w:p w:rsidR="00346754" w:rsidRPr="00A7251D" w:rsidRDefault="00F17141">
      <w:pPr>
        <w:jc w:val="both"/>
        <w:rPr>
          <w:lang w:val="it-IT"/>
        </w:rPr>
      </w:pPr>
      <w:r w:rsidRPr="00A7251D">
        <w:rPr>
          <w:b/>
          <w:lang w:val="it-IT"/>
        </w:rPr>
        <w:t>Legea nr. 52/2003</w:t>
      </w:r>
      <w:r w:rsidRPr="00A7251D">
        <w:rPr>
          <w:lang w:val="it-IT"/>
        </w:rPr>
        <w:t xml:space="preserve"> privind transparența decizională în administrația publică, republicată, cu modificările și completările ulterioare:</w:t>
      </w:r>
    </w:p>
    <w:p w:rsidR="00346754" w:rsidRPr="002B44D0" w:rsidRDefault="00F17141" w:rsidP="002B44D0">
      <w:pPr>
        <w:pStyle w:val="Listcumarcatori"/>
        <w:ind w:left="567" w:right="283"/>
        <w:jc w:val="both"/>
        <w:rPr>
          <w:lang w:val="ro-RO"/>
        </w:rPr>
      </w:pPr>
      <w:r w:rsidRPr="0047618C">
        <w:rPr>
          <w:b/>
          <w:lang w:val="it-IT"/>
        </w:rPr>
        <w:t>art. 7 alin. (2)</w:t>
      </w:r>
      <w:r w:rsidRPr="0047618C">
        <w:rPr>
          <w:lang w:val="it-IT"/>
        </w:rPr>
        <w:t xml:space="preserve"> — regula generală, potrivit căreia a</w:t>
      </w:r>
      <w:r w:rsidRPr="0047618C">
        <w:rPr>
          <w:lang w:val="it-IT"/>
        </w:rPr>
        <w:t xml:space="preserve">nunțul referitor la elaborarea proiectului de act normativ se aduce la cunoștința publicului cu </w:t>
      </w:r>
      <w:r w:rsidRPr="0047618C">
        <w:rPr>
          <w:b/>
          <w:lang w:val="it-IT"/>
        </w:rPr>
        <w:t>cel puțin 30 de zile lucrătoare</w:t>
      </w:r>
      <w:r w:rsidRPr="0047618C">
        <w:rPr>
          <w:lang w:val="it-IT"/>
        </w:rPr>
        <w:t xml:space="preserve"> înainte de supunerea spre avizare de către autoritățile publice. „</w:t>
      </w:r>
      <w:r w:rsidR="002B44D0" w:rsidRPr="002B44D0">
        <w:rPr>
          <w:rFonts w:eastAsia="Times New Roman"/>
          <w:szCs w:val="24"/>
          <w:lang w:val="ro-RO" w:eastAsia="ro-RO"/>
        </w:rPr>
        <w:t xml:space="preserve"> </w:t>
      </w:r>
      <w:r w:rsidR="002B44D0" w:rsidRPr="002B44D0">
        <w:rPr>
          <w:lang w:val="ro-RO"/>
        </w:rPr>
        <w:t xml:space="preserve">(2) Anunţul referitor la elaborarea unui proiect de act normativ va fi adus la cunoştinţa publicului, în condiţiile </w:t>
      </w:r>
      <w:hyperlink w:history="1">
        <w:r w:rsidR="002B44D0" w:rsidRPr="002B44D0">
          <w:rPr>
            <w:rStyle w:val="Hyperlink"/>
            <w:lang w:val="ro-RO"/>
          </w:rPr>
          <w:t>alin. (1)</w:t>
        </w:r>
      </w:hyperlink>
      <w:r w:rsidR="002B44D0" w:rsidRPr="002B44D0">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2B44D0">
        <w:rPr>
          <w:lang w:val="it-IT"/>
        </w:rPr>
        <w:t>"</w:t>
      </w:r>
    </w:p>
    <w:p w:rsidR="00346754" w:rsidRPr="00FE1FCD" w:rsidRDefault="00F17141">
      <w:pPr>
        <w:pStyle w:val="Listcumarcatori"/>
        <w:ind w:left="425"/>
        <w:jc w:val="both"/>
        <w:rPr>
          <w:lang w:val="ro-RO"/>
        </w:rPr>
      </w:pPr>
      <w:r w:rsidRPr="00FE1FCD">
        <w:rPr>
          <w:b/>
          <w:lang w:val="ro-RO"/>
        </w:rPr>
        <w:t>art. 7 alin. (13)</w:t>
      </w:r>
      <w:r w:rsidRPr="00FE1FCD">
        <w:rPr>
          <w:lang w:val="ro-RO"/>
        </w:rPr>
        <w:t xml:space="preserve"> — </w:t>
      </w:r>
      <w:r w:rsidRPr="00FE1FCD">
        <w:rPr>
          <w:b/>
          <w:lang w:val="ro-RO"/>
        </w:rPr>
        <w:t>excepția</w:t>
      </w:r>
      <w:r w:rsidRPr="00FE1FCD">
        <w:rPr>
          <w:lang w:val="ro-RO"/>
        </w:rPr>
        <w:t xml:space="preserve"> care permite adoptarea proiectului de act normativ în procedura de urgență. Textul integral al alineatului, preluat </w:t>
      </w:r>
      <w:proofErr w:type="spellStart"/>
      <w:r w:rsidRPr="00FE1FCD">
        <w:rPr>
          <w:lang w:val="ro-RO"/>
        </w:rPr>
        <w:t>verbatim</w:t>
      </w:r>
      <w:proofErr w:type="spellEnd"/>
      <w:r w:rsidRPr="00FE1FCD">
        <w:rPr>
          <w:lang w:val="ro-RO"/>
        </w:rPr>
        <w:t xml:space="preserve"> de pe </w:t>
      </w:r>
      <w:proofErr w:type="spellStart"/>
      <w:r w:rsidRPr="00FE1FCD">
        <w:rPr>
          <w:lang w:val="ro-RO"/>
        </w:rPr>
        <w:t>legislatie.just.ro</w:t>
      </w:r>
      <w:proofErr w:type="spellEnd"/>
      <w:r w:rsidRPr="00FE1FCD">
        <w:rPr>
          <w:lang w:val="ro-RO"/>
        </w:rPr>
        <w:t xml:space="preserve"> (Legea nr. 52/2003, forma republicată):</w:t>
      </w:r>
    </w:p>
    <w:p w:rsidR="00346754" w:rsidRPr="00FB6CE1" w:rsidRDefault="00F17141" w:rsidP="00FB6CE1">
      <w:pPr>
        <w:ind w:left="567" w:right="283"/>
        <w:jc w:val="both"/>
        <w:rPr>
          <w:lang w:val="ro-RO"/>
        </w:rPr>
      </w:pPr>
      <w:r w:rsidRPr="00A7251D">
        <w:rPr>
          <w:lang w:val="it-IT"/>
        </w:rPr>
        <w:t>„</w:t>
      </w:r>
      <w:r w:rsidR="00FB6CE1" w:rsidRPr="00FB6CE1">
        <w:rPr>
          <w:rFonts w:eastAsia="Times New Roman"/>
          <w:szCs w:val="24"/>
          <w:lang w:val="ro-RO" w:eastAsia="ro-RO"/>
        </w:rPr>
        <w:t xml:space="preserve"> </w:t>
      </w:r>
      <w:r w:rsidR="00FB6CE1" w:rsidRPr="00FB6CE1">
        <w:rPr>
          <w:lang w:val="ro-RO"/>
        </w:rPr>
        <w:t xml:space="preserve">(13) Prin excepţie de la prevederile </w:t>
      </w:r>
      <w:hyperlink w:history="1">
        <w:r w:rsidR="00FB6CE1" w:rsidRPr="00FB6CE1">
          <w:rPr>
            <w:rStyle w:val="Hyperlink"/>
            <w:lang w:val="ro-RO"/>
          </w:rPr>
          <w:t>alin. (2)</w:t>
        </w:r>
      </w:hyperlink>
      <w:r w:rsidR="00FB6CE1" w:rsidRPr="00FB6CE1">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A7251D">
        <w:rPr>
          <w:lang w:val="it-IT"/>
        </w:rPr>
        <w:t>"</w:t>
      </w:r>
    </w:p>
    <w:p w:rsidR="00346754" w:rsidRPr="00A7251D" w:rsidRDefault="00F17141">
      <w:pPr>
        <w:spacing w:before="160" w:after="80"/>
        <w:jc w:val="both"/>
        <w:rPr>
          <w:lang w:val="it-IT"/>
        </w:rPr>
      </w:pPr>
      <w:r w:rsidRPr="00A7251D">
        <w:rPr>
          <w:b/>
          <w:lang w:val="it-IT"/>
        </w:rPr>
        <w:t>II.3. Organizarea administrației pu</w:t>
      </w:r>
      <w:r w:rsidRPr="00A7251D">
        <w:rPr>
          <w:b/>
          <w:lang w:val="it-IT"/>
        </w:rPr>
        <w:t>blice locale și procedura de adoptare</w:t>
      </w:r>
    </w:p>
    <w:p w:rsidR="00346754" w:rsidRDefault="00F17141">
      <w:pPr>
        <w:jc w:val="both"/>
      </w:pPr>
      <w:r>
        <w:rPr>
          <w:b/>
        </w:rPr>
        <w:t>O.U.G. nr.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346754" w:rsidRDefault="00F17141">
      <w:pPr>
        <w:pStyle w:val="Listcumarcatori"/>
        <w:ind w:left="425"/>
        <w:jc w:val="both"/>
      </w:pPr>
      <w:r>
        <w:lastRenderedPageBreak/>
        <w:t xml:space="preserve">art. 129 </w:t>
      </w:r>
      <w:proofErr w:type="spellStart"/>
      <w:r>
        <w:t>alin</w:t>
      </w:r>
      <w:proofErr w:type="spellEnd"/>
      <w:r>
        <w:t xml:space="preserve">. (2) lit. d) </w:t>
      </w:r>
      <w:proofErr w:type="spellStart"/>
      <w:r>
        <w:t>și</w:t>
      </w:r>
      <w:proofErr w:type="spellEnd"/>
      <w:r>
        <w:t xml:space="preserve"> </w:t>
      </w:r>
      <w:proofErr w:type="spellStart"/>
      <w:r>
        <w:t>alin</w:t>
      </w:r>
      <w:proofErr w:type="spellEnd"/>
      <w:r>
        <w:t xml:space="preserve">. (7) lit.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i</w:t>
      </w:r>
      <w:r>
        <w:t>nclusiv</w:t>
      </w:r>
      <w:proofErr w:type="spellEnd"/>
      <w:r>
        <w:t xml:space="preserve"> </w:t>
      </w:r>
      <w:proofErr w:type="spellStart"/>
      <w:r>
        <w:t>transportul</w:t>
      </w:r>
      <w:proofErr w:type="spellEnd"/>
      <w:r>
        <w:t xml:space="preserve"> public local;</w:t>
      </w:r>
    </w:p>
    <w:p w:rsidR="00346754" w:rsidRPr="00A7251D" w:rsidRDefault="00F17141">
      <w:pPr>
        <w:pStyle w:val="Listcumarcatori"/>
        <w:ind w:left="425"/>
        <w:jc w:val="both"/>
        <w:rPr>
          <w:lang w:val="it-IT"/>
        </w:rPr>
      </w:pPr>
      <w:r w:rsidRPr="00A7251D">
        <w:rPr>
          <w:b/>
          <w:lang w:val="it-IT"/>
        </w:rPr>
        <w:t>art. 136</w:t>
      </w:r>
      <w:r w:rsidRPr="00A7251D">
        <w:rPr>
          <w:lang w:val="it-IT"/>
        </w:rPr>
        <w:t xml:space="preserve"> — inițierea proiectelor de hotărâri, referatul de aprobare, raportul compartimentului de resort și avizele comisiilor de specialitate;</w:t>
      </w:r>
    </w:p>
    <w:p w:rsidR="00346754" w:rsidRDefault="00F17141">
      <w:pPr>
        <w:pStyle w:val="Listcumarcatori"/>
        <w:ind w:left="425"/>
        <w:jc w:val="both"/>
      </w:pPr>
      <w:r>
        <w:rPr>
          <w:b/>
        </w:rPr>
        <w:t xml:space="preserve">art.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346754" w:rsidRDefault="00F17141">
      <w:pPr>
        <w:pStyle w:val="Listcumarcatori"/>
        <w:ind w:left="425"/>
        <w:jc w:val="both"/>
      </w:pPr>
      <w:r>
        <w:rPr>
          <w:b/>
        </w:rPr>
        <w:t>art.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346754" w:rsidRPr="00A7251D" w:rsidRDefault="00F17141">
      <w:pPr>
        <w:pStyle w:val="Listcumarcatori"/>
        <w:ind w:left="425"/>
        <w:jc w:val="both"/>
        <w:rPr>
          <w:lang w:val="it-IT"/>
        </w:rPr>
      </w:pPr>
      <w:r w:rsidRPr="00A7251D">
        <w:rPr>
          <w:b/>
          <w:lang w:val="it-IT"/>
        </w:rPr>
        <w:t>art. 243 alin. (1) lit. a)</w:t>
      </w:r>
      <w:r w:rsidRPr="00A7251D">
        <w:rPr>
          <w:lang w:val="it-IT"/>
        </w:rPr>
        <w:t xml:space="preserve"> — avizul de legalitate al Secretarului General al unității administrativ-teritoriale;</w:t>
      </w:r>
    </w:p>
    <w:p w:rsidR="00346754" w:rsidRPr="00A7251D" w:rsidRDefault="00F17141">
      <w:pPr>
        <w:pStyle w:val="Listcumarcatori"/>
        <w:ind w:left="425"/>
        <w:jc w:val="both"/>
        <w:rPr>
          <w:lang w:val="it-IT"/>
        </w:rPr>
      </w:pPr>
      <w:r w:rsidRPr="00A7251D">
        <w:rPr>
          <w:lang w:val="it-IT"/>
        </w:rPr>
        <w:t>art. 197–199 — comunicarea, controlul de legalitate și a</w:t>
      </w:r>
      <w:r w:rsidRPr="00A7251D">
        <w:rPr>
          <w:lang w:val="it-IT"/>
        </w:rPr>
        <w:t>ducerea la cunoștință publică a hotărârilor.</w:t>
      </w:r>
    </w:p>
    <w:p w:rsidR="00346754" w:rsidRDefault="00F17141">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346754" w:rsidRDefault="00F17141">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346754" w:rsidRDefault="00F17141">
      <w:pPr>
        <w:spacing w:before="160" w:after="80"/>
        <w:jc w:val="both"/>
      </w:pPr>
      <w:r>
        <w:rPr>
          <w:b/>
        </w:rPr>
        <w:t>II</w:t>
      </w:r>
      <w:r>
        <w:rPr>
          <w:b/>
        </w:rPr>
        <w:t xml:space="preserve">.5.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346754" w:rsidRDefault="00F17141">
      <w:pPr>
        <w:pStyle w:val="Listcumarcatori"/>
        <w:ind w:left="425"/>
        <w:jc w:val="both"/>
      </w:pPr>
      <w:proofErr w:type="spellStart"/>
      <w:r>
        <w:rPr>
          <w:b/>
        </w:rPr>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w:t>
      </w:r>
      <w:r>
        <w:t>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346754" w:rsidRDefault="00F17141">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w:t>
      </w:r>
      <w:r>
        <w:t>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346754" w:rsidRDefault="00F17141">
      <w:pPr>
        <w:pStyle w:val="Listcumarcatori"/>
        <w:ind w:left="425"/>
        <w:jc w:val="both"/>
      </w:pPr>
      <w:proofErr w:type="spellStart"/>
      <w:r>
        <w:t>reglementările</w:t>
      </w:r>
      <w:proofErr w:type="spell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w:t>
      </w:r>
      <w:r>
        <w:t>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346754" w:rsidRPr="00A7251D" w:rsidRDefault="00F17141">
      <w:pPr>
        <w:spacing w:before="200" w:after="80"/>
        <w:jc w:val="both"/>
        <w:rPr>
          <w:lang w:val="it-IT"/>
        </w:rPr>
      </w:pPr>
      <w:r w:rsidRPr="00A7251D">
        <w:rPr>
          <w:b/>
          <w:sz w:val="26"/>
          <w:lang w:val="it-IT"/>
        </w:rPr>
        <w:t>III. SITUAȚIA DE FAPT CARE IMPUNE URGENȚA</w:t>
      </w:r>
    </w:p>
    <w:p w:rsidR="00346754" w:rsidRPr="00A7251D" w:rsidRDefault="00F17141">
      <w:pPr>
        <w:jc w:val="both"/>
        <w:rPr>
          <w:lang w:val="it-IT"/>
        </w:rPr>
      </w:pPr>
      <w:r w:rsidRPr="00A7251D">
        <w:rPr>
          <w:lang w:val="it-IT"/>
        </w:rPr>
        <w:t>Recurgerea la procedura de urgență este impusă de un concurs de împrejur</w:t>
      </w:r>
      <w:r w:rsidRPr="00A7251D">
        <w:rPr>
          <w:lang w:val="it-IT"/>
        </w:rPr>
        <w:t>ări obiective, verificabile documentar, externe voinței autorității, care converg către termene apropiate și ferme și a căror nerespectare ar aduce o gravă atingere interesului public local și ar expune unitatea administrativ-teritorială unui risc financia</w:t>
      </w:r>
      <w:r w:rsidRPr="00A7251D">
        <w:rPr>
          <w:lang w:val="it-IT"/>
        </w:rPr>
        <w:t>r major.</w:t>
      </w:r>
    </w:p>
    <w:p w:rsidR="00346754" w:rsidRPr="00A7251D" w:rsidRDefault="00F17141">
      <w:pPr>
        <w:spacing w:before="160" w:after="80"/>
        <w:jc w:val="both"/>
        <w:rPr>
          <w:lang w:val="it-IT"/>
        </w:rPr>
      </w:pPr>
      <w:r w:rsidRPr="00A7251D">
        <w:rPr>
          <w:b/>
          <w:lang w:val="it-IT"/>
        </w:rPr>
        <w:t>III.1. Risc de dezangajare a finanțării nerambursabile PNRR (împrejurarea cea mai gravă)</w:t>
      </w:r>
    </w:p>
    <w:p w:rsidR="00346754" w:rsidRPr="00A7251D" w:rsidRDefault="00F17141">
      <w:pPr>
        <w:jc w:val="both"/>
        <w:rPr>
          <w:lang w:val="it-IT"/>
        </w:rPr>
      </w:pPr>
      <w:r w:rsidRPr="00A7251D">
        <w:rPr>
          <w:lang w:val="it-IT"/>
        </w:rPr>
        <w:t xml:space="preserve">Orașul Buziaș este beneficiarul </w:t>
      </w:r>
      <w:r w:rsidRPr="00A7251D">
        <w:rPr>
          <w:b/>
          <w:lang w:val="it-IT"/>
        </w:rPr>
        <w:t>Contractului de finanțare nr. 135174/28.11.2022</w:t>
      </w:r>
      <w:r w:rsidRPr="00A7251D">
        <w:rPr>
          <w:lang w:val="it-IT"/>
        </w:rPr>
        <w:t xml:space="preserve">, încheiat în cadrul </w:t>
      </w:r>
      <w:r w:rsidRPr="00A7251D">
        <w:rPr>
          <w:b/>
          <w:lang w:val="it-IT"/>
        </w:rPr>
        <w:t>PNRR — Componenta C10 „Fondul Local"</w:t>
      </w:r>
      <w:r w:rsidRPr="00A7251D">
        <w:rPr>
          <w:lang w:val="it-IT"/>
        </w:rPr>
        <w:t xml:space="preserve">, investițiile </w:t>
      </w:r>
      <w:r w:rsidRPr="00A7251D">
        <w:rPr>
          <w:b/>
          <w:lang w:val="it-IT"/>
        </w:rPr>
        <w:t>I.1.1</w:t>
      </w:r>
      <w:r w:rsidRPr="00A7251D">
        <w:rPr>
          <w:lang w:val="it-IT"/>
        </w:rPr>
        <w:t xml:space="preserve"> (</w:t>
      </w:r>
      <w:r w:rsidRPr="00A7251D">
        <w:rPr>
          <w:lang w:val="it-IT"/>
        </w:rPr>
        <w:t xml:space="preserve">înnoirea parcului de vehicule destinate transportului public — vehicule nepoluante) și </w:t>
      </w:r>
      <w:r w:rsidRPr="00A7251D">
        <w:rPr>
          <w:b/>
          <w:lang w:val="it-IT"/>
        </w:rPr>
        <w:t>I.1.3</w:t>
      </w:r>
      <w:r w:rsidRPr="00A7251D">
        <w:rPr>
          <w:lang w:val="it-IT"/>
        </w:rPr>
        <w:t xml:space="preserve"> (asigurarea infrastructurii pentru transportul verde — puncte de reîncărcare a vehiculelor electrice), apelurile PNRR/2022/C10/I1.1 și I1.3, Runda 1. Valoarea tota</w:t>
      </w:r>
      <w:r w:rsidRPr="00A7251D">
        <w:rPr>
          <w:lang w:val="it-IT"/>
        </w:rPr>
        <w:t xml:space="preserve">lă a proiectului este de </w:t>
      </w:r>
      <w:r w:rsidRPr="00A7251D">
        <w:rPr>
          <w:b/>
          <w:lang w:val="it-IT"/>
        </w:rPr>
        <w:t>5.272.211,70 lei</w:t>
      </w:r>
      <w:r w:rsidRPr="00A7251D">
        <w:rPr>
          <w:lang w:val="it-IT"/>
        </w:rPr>
        <w:t xml:space="preserve"> (finanțare nerambursabilă), iar indicatorii asumați prin </w:t>
      </w:r>
      <w:r w:rsidRPr="00A7251D">
        <w:rPr>
          <w:b/>
          <w:lang w:val="it-IT"/>
        </w:rPr>
        <w:t>Actul adițional nr. 2/20.08.2024</w:t>
      </w:r>
      <w:r w:rsidRPr="00A7251D">
        <w:rPr>
          <w:lang w:val="it-IT"/>
        </w:rPr>
        <w:t xml:space="preserve"> sunt: </w:t>
      </w:r>
      <w:r w:rsidRPr="00A7251D">
        <w:rPr>
          <w:b/>
          <w:lang w:val="it-IT"/>
        </w:rPr>
        <w:t>3 microbuze nepoluante și 6 stații (12 puncte) de reîncărcare</w:t>
      </w:r>
      <w:r w:rsidRPr="00A7251D">
        <w:rPr>
          <w:lang w:val="it-IT"/>
        </w:rPr>
        <w:t>. Finanțator: M.D.L.P.A.</w:t>
      </w:r>
    </w:p>
    <w:p w:rsidR="00346754" w:rsidRDefault="00F17141">
      <w:pPr>
        <w:jc w:val="both"/>
        <w:rPr>
          <w:lang w:val="it-IT"/>
        </w:rPr>
      </w:pPr>
      <w:r w:rsidRPr="00A7251D">
        <w:rPr>
          <w:lang w:val="it-IT"/>
        </w:rPr>
        <w:t xml:space="preserve">Mecanismul PNRR este guvernat de </w:t>
      </w:r>
      <w:r w:rsidRPr="00A7251D">
        <w:rPr>
          <w:b/>
          <w:lang w:val="it-IT"/>
        </w:rPr>
        <w:t>termene-limită europene ferme</w:t>
      </w:r>
      <w:r w:rsidRPr="00A7251D">
        <w:rPr>
          <w:lang w:val="it-IT"/>
        </w:rPr>
        <w:t xml:space="preserve"> pentru îndeplinirea jaloanelor și țintelor, cu </w:t>
      </w:r>
      <w:r w:rsidRPr="00A7251D">
        <w:rPr>
          <w:b/>
          <w:lang w:val="it-IT"/>
        </w:rPr>
        <w:t>orizont de finalizare 2026</w:t>
      </w:r>
      <w:r w:rsidRPr="00A7251D">
        <w:rPr>
          <w:lang w:val="it-IT"/>
        </w:rPr>
        <w:t xml:space="preserve"> pentru Componenta C10. Neîndeplinirea la termen a </w:t>
      </w:r>
      <w:r w:rsidRPr="00A7251D">
        <w:rPr>
          <w:lang w:val="it-IT"/>
        </w:rPr>
        <w:lastRenderedPageBreak/>
        <w:t xml:space="preserve">condițiilor de operaționalizare a investiției antrenează </w:t>
      </w:r>
      <w:r w:rsidRPr="00A7251D">
        <w:rPr>
          <w:b/>
          <w:lang w:val="it-IT"/>
        </w:rPr>
        <w:t>riscul de de</w:t>
      </w:r>
      <w:r w:rsidRPr="00A7251D">
        <w:rPr>
          <w:b/>
          <w:lang w:val="it-IT"/>
        </w:rPr>
        <w:t>zangajare/pierdere a finanțării nerambursabile</w:t>
      </w:r>
      <w:r w:rsidRPr="00A7251D">
        <w:rPr>
          <w:lang w:val="it-IT"/>
        </w:rPr>
        <w:t>, cu consecințe bugetare directe asupra unității administrativ-teritoriale și cu posibile corecții financiare.</w:t>
      </w:r>
    </w:p>
    <w:p w:rsidR="00E67E7B" w:rsidRPr="00A7251D" w:rsidRDefault="00E67E7B" w:rsidP="00E67E7B">
      <w:pPr>
        <w:pStyle w:val="Listcumarcatori"/>
        <w:numPr>
          <w:ilvl w:val="0"/>
          <w:numId w:val="0"/>
        </w:numPr>
        <w:jc w:val="both"/>
        <w:rPr>
          <w:lang w:val="it-IT"/>
        </w:rPr>
      </w:pPr>
      <w:r>
        <w:rPr>
          <w:lang w:val="it-IT"/>
        </w:rPr>
        <w:t>Dezvoltarea serviciului de transport public</w:t>
      </w:r>
      <w:r w:rsidRPr="00A7251D">
        <w:rPr>
          <w:lang w:val="it-IT"/>
        </w:rPr>
        <w:t xml:space="preserve"> </w:t>
      </w:r>
      <w:r>
        <w:rPr>
          <w:lang w:val="it-IT"/>
        </w:rPr>
        <w:t xml:space="preserve">de persoane </w:t>
      </w:r>
      <w:r w:rsidRPr="00A7251D">
        <w:rPr>
          <w:lang w:val="it-IT"/>
        </w:rPr>
        <w:t>cu dispozițiile specifice microbuzelor</w:t>
      </w:r>
      <w:r>
        <w:rPr>
          <w:lang w:val="it-IT"/>
        </w:rPr>
        <w:t xml:space="preserve"> </w:t>
      </w:r>
      <w:r w:rsidRPr="00A7251D">
        <w:rPr>
          <w:lang w:val="it-IT"/>
        </w:rPr>
        <w:t xml:space="preserve">electrice constituie </w:t>
      </w:r>
      <w:r w:rsidRPr="00A7251D">
        <w:rPr>
          <w:b/>
          <w:lang w:val="it-IT"/>
        </w:rPr>
        <w:t>condiția juridică indispensabilă</w:t>
      </w:r>
      <w:r w:rsidRPr="00A7251D">
        <w:rPr>
          <w:lang w:val="it-IT"/>
        </w:rPr>
        <w:t xml:space="preserve"> pentru operaționalizarea investiției finanțate prin P.N.R.R.</w:t>
      </w:r>
    </w:p>
    <w:p w:rsidR="00E67E7B" w:rsidRPr="00A7251D" w:rsidRDefault="00E67E7B">
      <w:pPr>
        <w:jc w:val="both"/>
        <w:rPr>
          <w:lang w:val="it-IT"/>
        </w:rPr>
      </w:pPr>
    </w:p>
    <w:p w:rsidR="00346754" w:rsidRPr="00A7251D" w:rsidRDefault="00F17141">
      <w:pPr>
        <w:spacing w:before="160" w:after="80"/>
        <w:jc w:val="both"/>
        <w:rPr>
          <w:lang w:val="it-IT"/>
        </w:rPr>
      </w:pPr>
      <w:r w:rsidRPr="00A7251D">
        <w:rPr>
          <w:b/>
          <w:lang w:val="it-IT"/>
        </w:rPr>
        <w:t>III.2. Termen</w:t>
      </w:r>
      <w:r w:rsidR="00EB0FAA">
        <w:rPr>
          <w:b/>
          <w:lang w:val="it-IT"/>
        </w:rPr>
        <w:t>e</w:t>
      </w:r>
    </w:p>
    <w:p w:rsidR="00346754" w:rsidRPr="00A7251D" w:rsidRDefault="00F17141">
      <w:pPr>
        <w:jc w:val="both"/>
        <w:rPr>
          <w:lang w:val="it-IT"/>
        </w:rPr>
      </w:pPr>
      <w:r w:rsidRPr="00A7251D">
        <w:rPr>
          <w:lang w:val="it-IT"/>
        </w:rPr>
        <w:t xml:space="preserve">„Programul de transport public local Buziaș" are perioada de aplicare </w:t>
      </w:r>
      <w:r w:rsidRPr="00A7251D">
        <w:rPr>
          <w:b/>
          <w:lang w:val="it-IT"/>
        </w:rPr>
        <w:t>01.07.2026 – 30.06.2032</w:t>
      </w:r>
      <w:r w:rsidRPr="00A7251D">
        <w:rPr>
          <w:lang w:val="it-IT"/>
        </w:rPr>
        <w:t>, fiind prevăzută intrarea în vigoar</w:t>
      </w:r>
      <w:r w:rsidRPr="00A7251D">
        <w:rPr>
          <w:lang w:val="it-IT"/>
        </w:rPr>
        <w:t>e a Programului la data publicării în Monitorul Oficial Local a hotărârii de aprobare (estimat 01.07.2026).</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o parte, </w:t>
      </w:r>
      <w:r w:rsidRPr="00A7251D">
        <w:rPr>
          <w:b/>
          <w:lang w:val="it-IT"/>
        </w:rPr>
        <w:t>începerea aplicării Programului la 01.07.2026</w:t>
      </w:r>
      <w:r w:rsidRPr="00A7251D">
        <w:rPr>
          <w:lang w:val="it-IT"/>
        </w:rPr>
        <w:t xml:space="preserve"> (ținta administrativă de intrare în vigoare a cadrului de reglementare);</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altă parte, </w:t>
      </w:r>
      <w:r w:rsidRPr="00A7251D">
        <w:rPr>
          <w:b/>
          <w:lang w:val="it-IT"/>
        </w:rPr>
        <w:t>lansarea efectivă a serviciului pentru public în trimestrul III 2027</w:t>
      </w:r>
      <w:r w:rsidRPr="00A7251D">
        <w:rPr>
          <w:lang w:val="it-IT"/>
        </w:rPr>
        <w:t>, expres</w:t>
      </w:r>
      <w:r>
        <w:rPr>
          <w:lang w:val="it-IT"/>
        </w:rPr>
        <w:t xml:space="preserve"> </w:t>
      </w:r>
      <w:r w:rsidRPr="00A7251D">
        <w:rPr>
          <w:lang w:val="it-IT"/>
        </w:rPr>
        <w:t>condiționată, în Dispozițiile finale ale Programului de transport, de „recepția flotei PNRR și obținerea autorizărilor A.N.R.S.C.".</w:t>
      </w:r>
    </w:p>
    <w:p w:rsidR="00346754" w:rsidRPr="00A7251D" w:rsidRDefault="00F17141">
      <w:pPr>
        <w:jc w:val="both"/>
        <w:rPr>
          <w:lang w:val="it-IT"/>
        </w:rPr>
      </w:pPr>
      <w:r w:rsidRPr="00A7251D">
        <w:rPr>
          <w:lang w:val="it-IT"/>
        </w:rPr>
        <w:t>Cele două repere nu se exclud, ci descriu m</w:t>
      </w:r>
      <w:r w:rsidRPr="00A7251D">
        <w:rPr>
          <w:lang w:val="it-IT"/>
        </w:rPr>
        <w:t xml:space="preserve">omente distincte: intrarea în vigoare a cadrului de reglementare (01.07.2026), respectiv momentul exploatării efective cu public a flotei recepționate (estimat trimestrul III 2027). Esențial pentru prezentul referat este că </w:t>
      </w:r>
      <w:r w:rsidRPr="00A7251D">
        <w:rPr>
          <w:b/>
          <w:lang w:val="it-IT"/>
        </w:rPr>
        <w:t>urgența adoptării hotărârii se s</w:t>
      </w:r>
      <w:r w:rsidRPr="00A7251D">
        <w:rPr>
          <w:b/>
          <w:lang w:val="it-IT"/>
        </w:rPr>
        <w:t>usține în oricare dintre variantele de start</w:t>
      </w:r>
      <w:r w:rsidRPr="00A7251D">
        <w:rPr>
          <w:lang w:val="it-IT"/>
        </w:rPr>
        <w:t>: indiferent dacă reperul operațional este 01.07.2026 sau trimestrul III 2027, adoptarea hotărâri</w:t>
      </w:r>
      <w:r w:rsidR="0081127E">
        <w:rPr>
          <w:lang w:val="it-IT"/>
        </w:rPr>
        <w:t>lor</w:t>
      </w:r>
      <w:r w:rsidRPr="00A7251D">
        <w:rPr>
          <w:lang w:val="it-IT"/>
        </w:rPr>
        <w:t xml:space="preserve"> constituie </w:t>
      </w:r>
      <w:r w:rsidRPr="00A7251D">
        <w:rPr>
          <w:b/>
          <w:lang w:val="it-IT"/>
        </w:rPr>
        <w:t>pre-condiția juridică</w:t>
      </w:r>
      <w:r w:rsidRPr="00A7251D">
        <w:rPr>
          <w:lang w:val="it-IT"/>
        </w:rPr>
        <w:t xml:space="preserve"> a întregului lanț de avize subsecvente, lanț care nu poate fi declanșat înaint</w:t>
      </w:r>
      <w:r w:rsidRPr="00A7251D">
        <w:rPr>
          <w:lang w:val="it-IT"/>
        </w:rPr>
        <w:t xml:space="preserve">e de existența unui cadru de reglementare care să cuprindă microbuzele electrice, iar </w:t>
      </w:r>
      <w:r w:rsidRPr="00A7251D">
        <w:rPr>
          <w:b/>
          <w:lang w:val="it-IT"/>
        </w:rPr>
        <w:t>termenul-limită PNRR (orizont 2026) rămâne ferm și independent de varianta de start a operării</w:t>
      </w:r>
      <w:r w:rsidRPr="00A7251D">
        <w:rPr>
          <w:lang w:val="it-IT"/>
        </w:rPr>
        <w:t>. Recepția fizică a microbuzelor și a stațiilor (jalon PNRR, orizont 2026) t</w:t>
      </w:r>
      <w:r w:rsidRPr="00A7251D">
        <w:rPr>
          <w:lang w:val="it-IT"/>
        </w:rPr>
        <w:t>rebuie realizată în interiorul orizontului european, iar punerea lor efectivă în exploatare depinde de un lanț de autorizări care nu poate începe decât după adoptarea prezente</w:t>
      </w:r>
      <w:r w:rsidR="0081127E">
        <w:rPr>
          <w:lang w:val="it-IT"/>
        </w:rPr>
        <w:t>lor</w:t>
      </w:r>
      <w:r w:rsidRPr="00A7251D">
        <w:rPr>
          <w:lang w:val="it-IT"/>
        </w:rPr>
        <w:t xml:space="preserve"> hotărâri de modificare și completare.</w:t>
      </w:r>
    </w:p>
    <w:p w:rsidR="00346754" w:rsidRPr="00A7251D" w:rsidRDefault="00F17141">
      <w:pPr>
        <w:spacing w:before="160" w:after="80"/>
        <w:jc w:val="both"/>
        <w:rPr>
          <w:lang w:val="it-IT"/>
        </w:rPr>
      </w:pPr>
      <w:r w:rsidRPr="00A7251D">
        <w:rPr>
          <w:b/>
          <w:lang w:val="it-IT"/>
        </w:rPr>
        <w:t xml:space="preserve">III.3. Lanțul de avize și autorizații </w:t>
      </w:r>
      <w:r w:rsidRPr="00A7251D">
        <w:rPr>
          <w:b/>
          <w:lang w:val="it-IT"/>
        </w:rPr>
        <w:t>dependent de adoptarea hotărâri</w:t>
      </w:r>
      <w:r w:rsidR="00F327BF">
        <w:rPr>
          <w:b/>
          <w:lang w:val="it-IT"/>
        </w:rPr>
        <w:t>lor</w:t>
      </w:r>
    </w:p>
    <w:p w:rsidR="00346754" w:rsidRPr="00A7251D" w:rsidRDefault="00F17141">
      <w:pPr>
        <w:jc w:val="both"/>
        <w:rPr>
          <w:lang w:val="it-IT"/>
        </w:rPr>
      </w:pPr>
      <w:r w:rsidRPr="00A7251D">
        <w:rPr>
          <w:lang w:val="it-IT"/>
        </w:rPr>
        <w:t xml:space="preserve">Punerea în funcțiune a celor 3 microbuze electrice și a celor 6 stații (12 puncte) de reîncărcare presupune un lanț de proceduri subsecvente, fiecare cu termene proprii de obținere, care </w:t>
      </w:r>
      <w:r w:rsidRPr="00A7251D">
        <w:rPr>
          <w:b/>
          <w:lang w:val="it-IT"/>
        </w:rPr>
        <w:t>nu pot fi declanșate</w:t>
      </w:r>
      <w:r w:rsidRPr="00A7251D">
        <w:rPr>
          <w:lang w:val="it-IT"/>
        </w:rPr>
        <w:t xml:space="preserve"> înainte de ad</w:t>
      </w:r>
      <w:r w:rsidRPr="00A7251D">
        <w:rPr>
          <w:lang w:val="it-IT"/>
        </w:rPr>
        <w:t>optarea hotărâri</w:t>
      </w:r>
      <w:r w:rsidR="00F327BF">
        <w:rPr>
          <w:lang w:val="it-IT"/>
        </w:rPr>
        <w:t>lor.</w:t>
      </w:r>
      <w:r w:rsidRPr="00A7251D">
        <w:rPr>
          <w:lang w:val="it-IT"/>
        </w:rPr>
        <w:t xml:space="preserve"> Deși serviciul public de transport local este deja înființat legal (H.C.L. nr. 54/2022), </w:t>
      </w:r>
      <w:r w:rsidRPr="00A7251D">
        <w:rPr>
          <w:b/>
          <w:lang w:val="it-IT"/>
        </w:rPr>
        <w:t>Regulamentul în vigoare nu cuprinde microbuzele</w:t>
      </w:r>
      <w:r w:rsidRPr="00A7251D">
        <w:rPr>
          <w:lang w:val="it-IT"/>
        </w:rPr>
        <w:t xml:space="preserve">, astfel încât autoritatea de autorizare, A.N.R.S.C., R.A.R. și operatorul de distribuție </w:t>
      </w:r>
      <w:r w:rsidRPr="00A7251D">
        <w:rPr>
          <w:lang w:val="it-IT"/>
        </w:rPr>
        <w:t>energetică nu pot da curs cererilor privind microbuzele electrice în absența unui Regulament completat care să le reglementeze expres; aceste autorități solicită, ca fundament al oricărei cereri, existența unui cadru de reglementare aprobat care să acopere</w:t>
      </w:r>
      <w:r w:rsidRPr="00A7251D">
        <w:rPr>
          <w:lang w:val="it-IT"/>
        </w:rPr>
        <w:t xml:space="preserve"> categoria de vehicule vizată:</w:t>
      </w:r>
    </w:p>
    <w:p w:rsidR="00346754" w:rsidRDefault="00F17141">
      <w:pPr>
        <w:pStyle w:val="Listcumarcatori"/>
        <w:ind w:left="425"/>
        <w:jc w:val="both"/>
      </w:pPr>
      <w:proofErr w:type="spellStart"/>
      <w:r>
        <w:rPr>
          <w:b/>
        </w:rPr>
        <w:t>omologarea</w:t>
      </w:r>
      <w:proofErr w:type="spellEnd"/>
      <w:r>
        <w:rPr>
          <w:b/>
        </w:rPr>
        <w:t>/</w:t>
      </w:r>
      <w:proofErr w:type="spellStart"/>
      <w:r>
        <w:rPr>
          <w:b/>
        </w:rPr>
        <w:t>înmatricularea</w:t>
      </w:r>
      <w:proofErr w:type="spellEnd"/>
      <w:r>
        <w:rPr>
          <w:b/>
        </w:rPr>
        <w:t xml:space="preserve"> </w:t>
      </w:r>
      <w:proofErr w:type="spellStart"/>
      <w:r>
        <w:rPr>
          <w:b/>
        </w:rPr>
        <w:t>vehiculelor</w:t>
      </w:r>
      <w:proofErr w:type="spellEnd"/>
      <w:r>
        <w:rPr>
          <w:b/>
        </w:rPr>
        <w:t xml:space="preserve"> (R.A.R.)</w:t>
      </w:r>
      <w:r>
        <w:t xml:space="preserve"> </w:t>
      </w:r>
      <w:proofErr w:type="spellStart"/>
      <w:r>
        <w:t>și</w:t>
      </w:r>
      <w:proofErr w:type="spellEnd"/>
      <w:r>
        <w:t xml:space="preserve"> </w:t>
      </w:r>
      <w:proofErr w:type="spellStart"/>
      <w:r>
        <w:t>inspecțiile</w:t>
      </w:r>
      <w:proofErr w:type="spellEnd"/>
      <w:r>
        <w:t xml:space="preserve"> </w:t>
      </w:r>
      <w:proofErr w:type="spellStart"/>
      <w:r>
        <w:t>tehnice</w:t>
      </w:r>
      <w:proofErr w:type="spellEnd"/>
      <w:r>
        <w:t xml:space="preserve"> (</w:t>
      </w:r>
      <w:proofErr w:type="spellStart"/>
      <w:r>
        <w:t>inclusiv</w:t>
      </w:r>
      <w:proofErr w:type="spellEnd"/>
      <w:r>
        <w:t xml:space="preserve"> I.T.P. </w:t>
      </w:r>
      <w:proofErr w:type="spellStart"/>
      <w:r>
        <w:t>inițial</w:t>
      </w:r>
      <w:proofErr w:type="spellEnd"/>
      <w:r>
        <w:t xml:space="preserve">, cu </w:t>
      </w:r>
      <w:proofErr w:type="spellStart"/>
      <w:r>
        <w:t>regim</w:t>
      </w:r>
      <w:proofErr w:type="spellEnd"/>
      <w:r>
        <w:t xml:space="preserve"> </w:t>
      </w:r>
      <w:proofErr w:type="spellStart"/>
      <w:r>
        <w:t>semestrial</w:t>
      </w:r>
      <w:proofErr w:type="spellEnd"/>
      <w:r>
        <w:t xml:space="preserve"> </w:t>
      </w:r>
      <w:proofErr w:type="spellStart"/>
      <w:r>
        <w:t>pentru</w:t>
      </w:r>
      <w:proofErr w:type="spellEnd"/>
      <w:r>
        <w:t xml:space="preserve"> transport public);</w:t>
      </w:r>
    </w:p>
    <w:p w:rsidR="00346754" w:rsidRPr="00A7251D" w:rsidRDefault="00F17141">
      <w:pPr>
        <w:pStyle w:val="Listcumarcatori"/>
        <w:ind w:left="425"/>
        <w:jc w:val="both"/>
        <w:rPr>
          <w:lang w:val="it-IT"/>
        </w:rPr>
      </w:pPr>
      <w:r w:rsidRPr="00A7251D">
        <w:rPr>
          <w:b/>
          <w:lang w:val="it-IT"/>
        </w:rPr>
        <w:t>autorizația de transport</w:t>
      </w:r>
      <w:r w:rsidRPr="00A7251D">
        <w:rPr>
          <w:lang w:val="it-IT"/>
        </w:rPr>
        <w:t xml:space="preserve"> și </w:t>
      </w:r>
      <w:r w:rsidRPr="00A7251D">
        <w:rPr>
          <w:b/>
          <w:lang w:val="it-IT"/>
        </w:rPr>
        <w:t>licențele de traseu</w:t>
      </w:r>
      <w:r w:rsidRPr="00A7251D">
        <w:rPr>
          <w:lang w:val="it-IT"/>
        </w:rPr>
        <w:t xml:space="preserve"> pentru traseele interne (regim A.N.</w:t>
      </w:r>
      <w:r w:rsidRPr="00A7251D">
        <w:rPr>
          <w:lang w:val="it-IT"/>
        </w:rPr>
        <w:t>R.S.C.);</w:t>
      </w:r>
    </w:p>
    <w:p w:rsidR="00346754" w:rsidRPr="00A7251D" w:rsidRDefault="00F17141">
      <w:pPr>
        <w:pStyle w:val="Listcumarcatori"/>
        <w:ind w:left="425"/>
        <w:jc w:val="both"/>
        <w:rPr>
          <w:lang w:val="it-IT"/>
        </w:rPr>
      </w:pPr>
      <w:r w:rsidRPr="00A7251D">
        <w:rPr>
          <w:b/>
          <w:lang w:val="it-IT"/>
        </w:rPr>
        <w:lastRenderedPageBreak/>
        <w:t>recepția și punerea în funcțiune a celor 6 stații (12 puncte) de reîncărcare</w:t>
      </w:r>
      <w:r w:rsidRPr="00A7251D">
        <w:rPr>
          <w:lang w:val="it-IT"/>
        </w:rPr>
        <w:t>, inclusiv avizele de racordare la rețeaua electrică de distribuție și autorizațiile aferente;</w:t>
      </w:r>
    </w:p>
    <w:p w:rsidR="00346754" w:rsidRPr="00A7251D" w:rsidRDefault="00F17141">
      <w:pPr>
        <w:pStyle w:val="Listcumarcatori"/>
        <w:ind w:left="425"/>
        <w:jc w:val="both"/>
        <w:rPr>
          <w:lang w:val="it-IT"/>
        </w:rPr>
      </w:pPr>
      <w:r w:rsidRPr="00A7251D">
        <w:rPr>
          <w:b/>
          <w:lang w:val="it-IT"/>
        </w:rPr>
        <w:t>aprobarea Programului de transport</w:t>
      </w:r>
      <w:r w:rsidRPr="00A7251D">
        <w:rPr>
          <w:lang w:val="it-IT"/>
        </w:rPr>
        <w:t>, comunicarea acestuia, în termen de 10 zi</w:t>
      </w:r>
      <w:r w:rsidRPr="00A7251D">
        <w:rPr>
          <w:lang w:val="it-IT"/>
        </w:rPr>
        <w:t>le lucrătoare de la adoptare, către instituțiile competente;</w:t>
      </w:r>
    </w:p>
    <w:p w:rsidR="00396140" w:rsidRPr="00396140" w:rsidRDefault="00F17141" w:rsidP="00396140">
      <w:pPr>
        <w:pStyle w:val="Listcumarcatori"/>
        <w:ind w:left="425"/>
        <w:jc w:val="both"/>
        <w:rPr>
          <w:lang w:val="it-IT"/>
        </w:rPr>
      </w:pPr>
      <w:r w:rsidRPr="00396140">
        <w:rPr>
          <w:b/>
          <w:lang w:val="it-IT"/>
        </w:rPr>
        <w:t>atribuirea contractului de delegare a gestiunii</w:t>
      </w:r>
    </w:p>
    <w:p w:rsidR="00346754" w:rsidRPr="00396140" w:rsidRDefault="00396140" w:rsidP="00396140">
      <w:pPr>
        <w:pStyle w:val="Listcumarcatori"/>
        <w:numPr>
          <w:ilvl w:val="0"/>
          <w:numId w:val="0"/>
        </w:numPr>
        <w:ind w:left="425"/>
        <w:jc w:val="both"/>
        <w:rPr>
          <w:lang w:val="it-IT"/>
        </w:rPr>
      </w:pPr>
      <w:r>
        <w:rPr>
          <w:lang w:val="it-IT"/>
        </w:rPr>
        <w:t>P</w:t>
      </w:r>
      <w:r w:rsidRPr="00396140">
        <w:rPr>
          <w:lang w:val="it-IT"/>
        </w:rPr>
        <w:t xml:space="preserve">ornind de la momentul-țintă de operaționalizare, lanțul de avize impune ca </w:t>
      </w:r>
      <w:r w:rsidRPr="00396140">
        <w:rPr>
          <w:b/>
          <w:lang w:val="it-IT"/>
        </w:rPr>
        <w:t>decizia de gestiune și cadrul de reglementare complet să fie deja adoptate la momentul prezent</w:t>
      </w:r>
      <w:r w:rsidRPr="00396140">
        <w:rPr>
          <w:lang w:val="it-IT"/>
        </w:rPr>
        <w:t>. Aplicarea termenului ordinar de transparență de 30 de zile lucrătoare, suprapus peste durata lanțului de avize, deplasează mecanic momentul operaționalizării și pune în pericol jalonul PNRR de recepție.</w:t>
      </w:r>
    </w:p>
    <w:p w:rsidR="00346754" w:rsidRDefault="00F17141">
      <w:pPr>
        <w:spacing w:before="160" w:after="80"/>
        <w:jc w:val="both"/>
      </w:pPr>
      <w:r>
        <w:rPr>
          <w:b/>
        </w:rPr>
        <w:t xml:space="preserve">III.4. </w:t>
      </w:r>
      <w:proofErr w:type="spellStart"/>
      <w:r>
        <w:rPr>
          <w:b/>
        </w:rPr>
        <w:t>Integrarea</w:t>
      </w:r>
      <w:proofErr w:type="spellEnd"/>
      <w:r>
        <w:rPr>
          <w:b/>
        </w:rPr>
        <w:t xml:space="preserve"> </w:t>
      </w:r>
      <w:proofErr w:type="spellStart"/>
      <w:r>
        <w:rPr>
          <w:b/>
        </w:rPr>
        <w:t>în</w:t>
      </w:r>
      <w:proofErr w:type="spellEnd"/>
      <w:r>
        <w:rPr>
          <w:b/>
        </w:rPr>
        <w:t xml:space="preserve"> A.D.I. </w:t>
      </w:r>
      <w:r>
        <w:rPr>
          <w:b/>
        </w:rPr>
        <w:t xml:space="preserve">de Transport </w:t>
      </w:r>
      <w:proofErr w:type="spellStart"/>
      <w:r>
        <w:rPr>
          <w:b/>
        </w:rPr>
        <w:t>Județean</w:t>
      </w:r>
      <w:proofErr w:type="spellEnd"/>
      <w:r>
        <w:rPr>
          <w:b/>
        </w:rPr>
        <w:t xml:space="preserve"> „TRANSTIMIȘ"</w:t>
      </w:r>
    </w:p>
    <w:p w:rsidR="00346754" w:rsidRPr="00A7251D" w:rsidRDefault="00F17141">
      <w:pPr>
        <w:jc w:val="both"/>
        <w:rPr>
          <w:lang w:val="it-IT"/>
        </w:rPr>
      </w:pPr>
      <w:r w:rsidRPr="00A7251D">
        <w:rPr>
          <w:lang w:val="it-IT"/>
        </w:rPr>
        <w:t xml:space="preserve">Orașul Buziaș este membru al </w:t>
      </w:r>
      <w:r w:rsidRPr="00A7251D">
        <w:rPr>
          <w:b/>
          <w:lang w:val="it-IT"/>
        </w:rPr>
        <w:t>Asociației de Dezvoltare Intercomunitară de Transport Județean „TRANSTIMIȘ"</w:t>
      </w:r>
      <w:r w:rsidRPr="00A7251D">
        <w:rPr>
          <w:lang w:val="it-IT"/>
        </w:rPr>
        <w:t xml:space="preserve"> (aderare prin </w:t>
      </w:r>
      <w:r w:rsidRPr="00A7251D">
        <w:rPr>
          <w:b/>
          <w:lang w:val="it-IT"/>
        </w:rPr>
        <w:t>H.C.L. nr. 34/30.06.2025</w:t>
      </w:r>
      <w:r w:rsidRPr="00A7251D">
        <w:rPr>
          <w:lang w:val="it-IT"/>
        </w:rPr>
        <w:t xml:space="preserve">), fiind inclus în </w:t>
      </w:r>
      <w:r w:rsidRPr="00A7251D">
        <w:rPr>
          <w:b/>
          <w:lang w:val="it-IT"/>
        </w:rPr>
        <w:t>Grupa de trasee nr. 3 Sud-Vest &amp; Sud</w:t>
      </w:r>
      <w:r w:rsidRPr="00A7251D">
        <w:rPr>
          <w:lang w:val="it-IT"/>
        </w:rPr>
        <w:t>. Pentru această grupă,</w:t>
      </w:r>
      <w:r w:rsidRPr="00A7251D">
        <w:rPr>
          <w:lang w:val="it-IT"/>
        </w:rPr>
        <w:t xml:space="preserve"> A.D.I. a încheiat — în regim de măsură de urgență, pe durata de 2 ani (art. 5 alin. (5) din Regulamentul (CE) nr. 1370/2007) — </w:t>
      </w:r>
      <w:r w:rsidRPr="00A7251D">
        <w:rPr>
          <w:b/>
          <w:lang w:val="it-IT"/>
        </w:rPr>
        <w:t>contractul de delegare a gestiunii nr. 368/28.02.2026 cu operatorul SUPER IMPOSER S.R.L.</w:t>
      </w:r>
      <w:r w:rsidRPr="00A7251D">
        <w:rPr>
          <w:lang w:val="it-IT"/>
        </w:rPr>
        <w:t xml:space="preserve">, care include </w:t>
      </w:r>
      <w:r w:rsidRPr="00A7251D">
        <w:rPr>
          <w:b/>
          <w:lang w:val="it-IT"/>
        </w:rPr>
        <w:t>Traseul 13: Chevereșu Mar</w:t>
      </w:r>
      <w:r w:rsidRPr="00A7251D">
        <w:rPr>
          <w:b/>
          <w:lang w:val="it-IT"/>
        </w:rPr>
        <w:t>e – Buziaș – Racovița (103 km)</w:t>
      </w:r>
      <w:r w:rsidRPr="00A7251D">
        <w:rPr>
          <w:lang w:val="it-IT"/>
        </w:rPr>
        <w:t>, ce tranzitează Orașul Buziaș.</w:t>
      </w:r>
    </w:p>
    <w:p w:rsidR="00346754" w:rsidRPr="00A7251D" w:rsidRDefault="00F17141">
      <w:pPr>
        <w:jc w:val="both"/>
        <w:rPr>
          <w:lang w:val="it-IT"/>
        </w:rPr>
      </w:pPr>
      <w:r w:rsidRPr="00A7251D">
        <w:rPr>
          <w:lang w:val="it-IT"/>
        </w:rPr>
        <w:t xml:space="preserve">Componenta urban–periurbană internă cu microbuze electrice, introdusă prin prezenta hotărâre de dezvoltare a serviciului existent, se constituie ca </w:t>
      </w:r>
      <w:r w:rsidRPr="00A7251D">
        <w:rPr>
          <w:b/>
          <w:lang w:val="it-IT"/>
        </w:rPr>
        <w:t>strat complementar</w:t>
      </w:r>
      <w:r w:rsidRPr="00A7251D">
        <w:rPr>
          <w:lang w:val="it-IT"/>
        </w:rPr>
        <w:t xml:space="preserve"> peste serviciul județean, a</w:t>
      </w:r>
      <w:r w:rsidRPr="00A7251D">
        <w:rPr>
          <w:lang w:val="it-IT"/>
        </w:rPr>
        <w:t>sigurând mobilitatea urban–periurbană internă (Buziaș – Bacova – Silagiu și legăturile turistic-balneare) pe care Traseul 13 nu o acoperă. Competențele asupra aprobării Strategiei locale, a Studiului de oportunitate și a Programului local de transport rămâ</w:t>
      </w:r>
      <w:r w:rsidRPr="00A7251D">
        <w:rPr>
          <w:lang w:val="it-IT"/>
        </w:rPr>
        <w:t xml:space="preserve">n exclusive ale Consiliului Local, aceste acte aprobându-se </w:t>
      </w:r>
      <w:r w:rsidRPr="00A7251D">
        <w:rPr>
          <w:b/>
          <w:lang w:val="it-IT"/>
        </w:rPr>
        <w:t>mai întâi local prin hotărâre</w:t>
      </w:r>
      <w:r w:rsidRPr="00A7251D">
        <w:rPr>
          <w:lang w:val="it-IT"/>
        </w:rPr>
        <w:t xml:space="preserve"> și abia ulterior fiind integrate în Strategia și Programul consolidat al A.D.I. prin hotărâre a Adunării Generale a Asociaților. </w:t>
      </w:r>
      <w:r w:rsidRPr="00A7251D">
        <w:rPr>
          <w:b/>
          <w:lang w:val="it-IT"/>
        </w:rPr>
        <w:t>Fără hotărârea locală de modificare ș</w:t>
      </w:r>
      <w:r w:rsidRPr="00A7251D">
        <w:rPr>
          <w:b/>
          <w:lang w:val="it-IT"/>
        </w:rPr>
        <w:t>i completare a cadrului de reglementare care să introducă microbuzele electrice nu există obiect de integrat în A.D.I.</w:t>
      </w:r>
      <w:r w:rsidRPr="00A7251D">
        <w:rPr>
          <w:lang w:val="it-IT"/>
        </w:rPr>
        <w:t>, mandatul acordat asociației rămânând fără substanță operațională, iar necorelarea la timp blocând operarea coordonată județeană.</w:t>
      </w:r>
    </w:p>
    <w:p w:rsidR="00346754" w:rsidRPr="00A7251D" w:rsidRDefault="00F17141">
      <w:pPr>
        <w:spacing w:before="160" w:after="80"/>
        <w:jc w:val="both"/>
        <w:rPr>
          <w:lang w:val="it-IT"/>
        </w:rPr>
      </w:pPr>
      <w:r w:rsidRPr="00A7251D">
        <w:rPr>
          <w:b/>
          <w:lang w:val="it-IT"/>
        </w:rPr>
        <w:t xml:space="preserve">III.5. </w:t>
      </w:r>
      <w:r w:rsidRPr="00A7251D">
        <w:rPr>
          <w:b/>
          <w:lang w:val="it-IT"/>
        </w:rPr>
        <w:t>Interesul public</w:t>
      </w:r>
    </w:p>
    <w:p w:rsidR="00346754" w:rsidRPr="00A7251D" w:rsidRDefault="00F17141">
      <w:pPr>
        <w:jc w:val="both"/>
        <w:rPr>
          <w:lang w:val="it-IT"/>
        </w:rPr>
      </w:pPr>
      <w:r w:rsidRPr="00A7251D">
        <w:rPr>
          <w:lang w:val="it-IT"/>
        </w:rPr>
        <w:t xml:space="preserve">Orașul Buziaș (8.402 locuitori, dintre care localitățile componente Bacova și Silagiu cumulează cca. 1.900 de locuitori), deși are serviciul public de transport local înființat formal din anul 2022 (H.C.L. nr. 54/2022), </w:t>
      </w:r>
      <w:r w:rsidRPr="00A7251D">
        <w:rPr>
          <w:b/>
          <w:lang w:val="it-IT"/>
        </w:rPr>
        <w:t xml:space="preserve">nu a beneficiat în </w:t>
      </w:r>
      <w:r w:rsidRPr="00A7251D">
        <w:rPr>
          <w:b/>
          <w:lang w:val="it-IT"/>
        </w:rPr>
        <w:t>fapt de un serviciu de transport public local efectiv operaționalizat</w:t>
      </w:r>
      <w:r w:rsidRPr="00A7251D">
        <w:rPr>
          <w:lang w:val="it-IT"/>
        </w:rPr>
        <w:t>, întrucât cadrul de reglementare actual nu permite exploatarea cu microbuze electrice, iar componenta urban–periurbană internă nu a putut deveni funcțională, constatare în acord cu P.M.U</w:t>
      </w:r>
      <w:r w:rsidRPr="00A7251D">
        <w:rPr>
          <w:lang w:val="it-IT"/>
        </w:rPr>
        <w:t xml:space="preserve">.D. Buziaș 2022. Transportul public local de călători este un </w:t>
      </w:r>
      <w:r w:rsidRPr="00A7251D">
        <w:rPr>
          <w:b/>
          <w:lang w:val="it-IT"/>
        </w:rPr>
        <w:t>serviciu de interes economic general</w:t>
      </w:r>
      <w:r w:rsidRPr="00A7251D">
        <w:rPr>
          <w:lang w:val="it-IT"/>
        </w:rPr>
        <w:t>, supus principiilor universalității, continuității și accesibilității nediscriminatorii. Întârzierea adoptării perpetuează privarea comunității — îndeosebi a</w:t>
      </w:r>
      <w:r w:rsidRPr="00A7251D">
        <w:rPr>
          <w:lang w:val="it-IT"/>
        </w:rPr>
        <w:t xml:space="preserve"> categoriilor vulnerabile (vârstnici, persoane cu dizabilități, elevi, navetiști) — de un serviciu de utilitate publică efectiv și amplifică riscul financiar al unității administrativ-teritoriale.</w:t>
      </w:r>
    </w:p>
    <w:p w:rsidR="00346754" w:rsidRPr="00A7251D" w:rsidRDefault="00F17141">
      <w:pPr>
        <w:spacing w:before="200" w:after="80"/>
        <w:jc w:val="both"/>
        <w:rPr>
          <w:lang w:val="it-IT"/>
        </w:rPr>
      </w:pPr>
      <w:r w:rsidRPr="00A7251D">
        <w:rPr>
          <w:b/>
          <w:sz w:val="26"/>
          <w:lang w:val="it-IT"/>
        </w:rPr>
        <w:t>IV. MOTIVAREA ÎN DREPT A PROCEDURII DE URGENȚĂ</w:t>
      </w:r>
    </w:p>
    <w:p w:rsidR="00346754" w:rsidRPr="00A7251D" w:rsidRDefault="00F17141">
      <w:pPr>
        <w:spacing w:before="160" w:after="80"/>
        <w:jc w:val="both"/>
        <w:rPr>
          <w:lang w:val="it-IT"/>
        </w:rPr>
      </w:pPr>
      <w:r w:rsidRPr="00A7251D">
        <w:rPr>
          <w:b/>
          <w:lang w:val="it-IT"/>
        </w:rPr>
        <w:t>IV.1. Regula</w:t>
      </w:r>
      <w:r w:rsidRPr="00A7251D">
        <w:rPr>
          <w:b/>
          <w:lang w:val="it-IT"/>
        </w:rPr>
        <w:t xml:space="preserve"> generală și excepția</w:t>
      </w:r>
    </w:p>
    <w:p w:rsidR="00346754" w:rsidRPr="00A7251D" w:rsidRDefault="00F17141">
      <w:pPr>
        <w:jc w:val="both"/>
        <w:rPr>
          <w:lang w:val="it-IT"/>
        </w:rPr>
      </w:pPr>
      <w:r w:rsidRPr="00A7251D">
        <w:rPr>
          <w:lang w:val="it-IT"/>
        </w:rPr>
        <w:lastRenderedPageBreak/>
        <w:t xml:space="preserve">Potrivit </w:t>
      </w:r>
      <w:r w:rsidRPr="00A7251D">
        <w:rPr>
          <w:b/>
          <w:lang w:val="it-IT"/>
        </w:rPr>
        <w:t>art. 7 alin. (2)</w:t>
      </w:r>
      <w:r w:rsidRPr="00A7251D">
        <w:rPr>
          <w:lang w:val="it-IT"/>
        </w:rPr>
        <w:t xml:space="preserve"> din Legea nr. 52/2003, proiectul de act normativ se aduce la cunoștința publicului cu </w:t>
      </w:r>
      <w:r w:rsidRPr="00A7251D">
        <w:rPr>
          <w:b/>
          <w:lang w:val="it-IT"/>
        </w:rPr>
        <w:t>cel puțin 30 de zile lucrătoare</w:t>
      </w:r>
      <w:r w:rsidRPr="00A7251D">
        <w:rPr>
          <w:lang w:val="it-IT"/>
        </w:rPr>
        <w:t xml:space="preserve"> înainte de supunerea spre avizare. Prin </w:t>
      </w:r>
      <w:r w:rsidRPr="00A7251D">
        <w:rPr>
          <w:b/>
          <w:lang w:val="it-IT"/>
        </w:rPr>
        <w:t>excepție</w:t>
      </w:r>
      <w:r w:rsidRPr="00A7251D">
        <w:rPr>
          <w:lang w:val="it-IT"/>
        </w:rPr>
        <w:t xml:space="preserve">, </w:t>
      </w:r>
      <w:r w:rsidRPr="00A7251D">
        <w:rPr>
          <w:b/>
          <w:lang w:val="it-IT"/>
        </w:rPr>
        <w:t>art. 7 alin. (13)</w:t>
      </w:r>
      <w:r w:rsidRPr="00A7251D">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evitării unei</w:t>
      </w:r>
      <w:r w:rsidRPr="00A7251D">
        <w:rPr>
          <w:lang w:val="it-IT"/>
        </w:rPr>
        <w:t xml:space="preserve"> grave atingeri aduse interesului public".</w:t>
      </w:r>
    </w:p>
    <w:p w:rsidR="00346754" w:rsidRPr="00A7251D" w:rsidRDefault="00F17141">
      <w:pPr>
        <w:spacing w:before="160" w:after="80"/>
        <w:jc w:val="both"/>
        <w:rPr>
          <w:lang w:val="it-IT"/>
        </w:rPr>
      </w:pPr>
      <w:r w:rsidRPr="00A7251D">
        <w:rPr>
          <w:b/>
          <w:lang w:val="it-IT"/>
        </w:rPr>
        <w:t>IV.2. Condițiile de aplicare a excepției</w:t>
      </w:r>
    </w:p>
    <w:p w:rsidR="00346754" w:rsidRPr="00A7251D" w:rsidRDefault="00F17141">
      <w:pPr>
        <w:jc w:val="both"/>
        <w:rPr>
          <w:lang w:val="it-IT"/>
        </w:rPr>
      </w:pPr>
      <w:r w:rsidRPr="00A7251D">
        <w:rPr>
          <w:lang w:val="it-IT"/>
        </w:rPr>
        <w:t xml:space="preserve">Aplicarea derogării presupune întrunirea </w:t>
      </w:r>
      <w:r w:rsidRPr="00A7251D">
        <w:rPr>
          <w:b/>
          <w:lang w:val="it-IT"/>
        </w:rPr>
        <w:t>cumulativă</w:t>
      </w:r>
      <w:r w:rsidRPr="00A7251D">
        <w:rPr>
          <w:lang w:val="it-IT"/>
        </w:rPr>
        <w:t xml:space="preserve"> a următoarelor condiții, care trebuie explicit motivate și documentate:</w:t>
      </w:r>
    </w:p>
    <w:p w:rsidR="00346754" w:rsidRDefault="00F17141">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w:t>
      </w:r>
      <w:r>
        <w:rPr>
          <w:b/>
        </w:rPr>
        <w:t>pționale</w:t>
      </w:r>
      <w:proofErr w:type="spellEnd"/>
      <w:r>
        <w:t>;</w:t>
      </w:r>
    </w:p>
    <w:p w:rsidR="00346754" w:rsidRPr="00A7251D" w:rsidRDefault="00F17141">
      <w:pPr>
        <w:pStyle w:val="Listcumarcatori"/>
        <w:ind w:left="425"/>
        <w:jc w:val="both"/>
        <w:rPr>
          <w:lang w:val="it-IT"/>
        </w:rPr>
      </w:pPr>
      <w:r w:rsidRPr="00A7251D">
        <w:rPr>
          <w:lang w:val="it-IT"/>
        </w:rPr>
        <w:t xml:space="preserve">(b) necesitatea </w:t>
      </w:r>
      <w:r w:rsidRPr="00A7251D">
        <w:rPr>
          <w:b/>
          <w:lang w:val="it-IT"/>
        </w:rPr>
        <w:t>adoptării de soluții imediate</w:t>
      </w:r>
      <w:r w:rsidRPr="00A7251D">
        <w:rPr>
          <w:lang w:val="it-IT"/>
        </w:rPr>
        <w:t>;</w:t>
      </w:r>
    </w:p>
    <w:p w:rsidR="00346754" w:rsidRPr="00A7251D" w:rsidRDefault="00F17141">
      <w:pPr>
        <w:pStyle w:val="Listcumarcatori"/>
        <w:ind w:left="425"/>
        <w:jc w:val="both"/>
        <w:rPr>
          <w:lang w:val="it-IT"/>
        </w:rPr>
      </w:pPr>
      <w:r w:rsidRPr="00A7251D">
        <w:rPr>
          <w:lang w:val="it-IT"/>
        </w:rPr>
        <w:t xml:space="preserve">(c) scopul </w:t>
      </w:r>
      <w:r w:rsidRPr="00A7251D">
        <w:rPr>
          <w:b/>
          <w:lang w:val="it-IT"/>
        </w:rPr>
        <w:t>evitării unei grave atingeri aduse interesului public</w:t>
      </w:r>
      <w:r w:rsidRPr="00A7251D">
        <w:rPr>
          <w:lang w:val="it-IT"/>
        </w:rPr>
        <w:t>;</w:t>
      </w:r>
    </w:p>
    <w:p w:rsidR="00346754" w:rsidRPr="00A7251D" w:rsidRDefault="00F17141">
      <w:pPr>
        <w:pStyle w:val="Listcumarcatori"/>
        <w:ind w:left="425"/>
        <w:jc w:val="both"/>
        <w:rPr>
          <w:lang w:val="it-IT"/>
        </w:rPr>
      </w:pPr>
      <w:r w:rsidRPr="00A7251D">
        <w:rPr>
          <w:lang w:val="it-IT"/>
        </w:rPr>
        <w:t xml:space="preserve">(d) </w:t>
      </w:r>
      <w:r w:rsidRPr="00A7251D">
        <w:rPr>
          <w:b/>
          <w:lang w:val="it-IT"/>
        </w:rPr>
        <w:t>proporționalitatea</w:t>
      </w:r>
      <w:r w:rsidRPr="00A7251D">
        <w:rPr>
          <w:lang w:val="it-IT"/>
        </w:rPr>
        <w:t xml:space="preserve"> măsurii — recurgerea la procedura de urgență privește exclusiv termenul de consultare prealabilă, nu și celela</w:t>
      </w:r>
      <w:r w:rsidRPr="00A7251D">
        <w:rPr>
          <w:lang w:val="it-IT"/>
        </w:rPr>
        <w:t>lte garanții procedurale (avize, vot, control de legalitate, publicitate).</w:t>
      </w:r>
    </w:p>
    <w:p w:rsidR="00346754" w:rsidRDefault="00F17141">
      <w:pPr>
        <w:spacing w:before="160" w:after="80"/>
        <w:jc w:val="both"/>
      </w:pPr>
      <w:r>
        <w:rPr>
          <w:b/>
        </w:rPr>
        <w:t xml:space="preserve">IV.3. </w:t>
      </w:r>
      <w:proofErr w:type="spellStart"/>
      <w:r>
        <w:rPr>
          <w:b/>
        </w:rPr>
        <w:t>Subsumarea</w:t>
      </w:r>
      <w:proofErr w:type="spellEnd"/>
      <w:r>
        <w:rPr>
          <w:b/>
        </w:rPr>
        <w:t xml:space="preserve"> </w:t>
      </w:r>
      <w:proofErr w:type="spellStart"/>
      <w:r>
        <w:rPr>
          <w:b/>
        </w:rPr>
        <w:t>stării</w:t>
      </w:r>
      <w:proofErr w:type="spellEnd"/>
      <w:r>
        <w:rPr>
          <w:b/>
        </w:rPr>
        <w:t xml:space="preserve"> de </w:t>
      </w:r>
      <w:proofErr w:type="spellStart"/>
      <w:r>
        <w:rPr>
          <w:b/>
        </w:rPr>
        <w:t>fapt</w:t>
      </w:r>
      <w:proofErr w:type="spellEnd"/>
      <w:r>
        <w:rPr>
          <w:b/>
        </w:rPr>
        <w:t xml:space="preserve"> </w:t>
      </w:r>
      <w:proofErr w:type="spellStart"/>
      <w:r>
        <w:rPr>
          <w:b/>
        </w:rPr>
        <w:t>condițiilor</w:t>
      </w:r>
      <w:proofErr w:type="spellEnd"/>
      <w:r>
        <w:rPr>
          <w:b/>
        </w:rPr>
        <w:t xml:space="preserve"> </w:t>
      </w:r>
      <w:proofErr w:type="spellStart"/>
      <w:r>
        <w:rPr>
          <w:b/>
        </w:rPr>
        <w:t>legale</w:t>
      </w:r>
      <w:proofErr w:type="spellEnd"/>
    </w:p>
    <w:p w:rsidR="00346754" w:rsidRPr="00A7251D" w:rsidRDefault="00F17141">
      <w:pPr>
        <w:pStyle w:val="Listcumarcatori"/>
        <w:ind w:left="425"/>
        <w:jc w:val="both"/>
        <w:rPr>
          <w:lang w:val="it-IT"/>
        </w:rPr>
      </w:pPr>
      <w:proofErr w:type="spellStart"/>
      <w:r>
        <w:rPr>
          <w:b/>
        </w:rPr>
        <w:t>Circumstanțe</w:t>
      </w:r>
      <w:proofErr w:type="spellEnd"/>
      <w:r>
        <w:rPr>
          <w:b/>
        </w:rPr>
        <w:t xml:space="preserve"> </w:t>
      </w:r>
      <w:proofErr w:type="spellStart"/>
      <w:r>
        <w:rPr>
          <w:b/>
        </w:rPr>
        <w:t>excepționale</w:t>
      </w:r>
      <w:proofErr w:type="spellEnd"/>
      <w:r>
        <w:rPr>
          <w:b/>
        </w:rPr>
        <w:t xml:space="preserve"> (a):</w:t>
      </w:r>
      <w:r>
        <w:t xml:space="preserve"> </w:t>
      </w:r>
      <w:proofErr w:type="spellStart"/>
      <w:r>
        <w:t>convergența</w:t>
      </w:r>
      <w:proofErr w:type="spellEnd"/>
      <w:r>
        <w:t xml:space="preserve"> </w:t>
      </w:r>
      <w:proofErr w:type="spellStart"/>
      <w:r>
        <w:t>unui</w:t>
      </w:r>
      <w:proofErr w:type="spellEnd"/>
      <w:r>
        <w:t xml:space="preserve"> </w:t>
      </w:r>
      <w:proofErr w:type="spellStart"/>
      <w:r>
        <w:rPr>
          <w:b/>
        </w:rPr>
        <w:t>termen</w:t>
      </w:r>
      <w:proofErr w:type="spellEnd"/>
      <w:r>
        <w:rPr>
          <w:b/>
        </w:rPr>
        <w:t xml:space="preserve"> </w:t>
      </w:r>
      <w:proofErr w:type="spellStart"/>
      <w:r>
        <w:rPr>
          <w:b/>
        </w:rPr>
        <w:t>european</w:t>
      </w:r>
      <w:proofErr w:type="spellEnd"/>
      <w:r>
        <w:rPr>
          <w:b/>
        </w:rPr>
        <w:t xml:space="preserve"> </w:t>
      </w:r>
      <w:proofErr w:type="spellStart"/>
      <w:r>
        <w:rPr>
          <w:b/>
        </w:rPr>
        <w:t>ferm</w:t>
      </w:r>
      <w:proofErr w:type="spellEnd"/>
      <w:r>
        <w:t xml:space="preserve"> (</w:t>
      </w:r>
      <w:proofErr w:type="spellStart"/>
      <w:r>
        <w:t>orizont</w:t>
      </w:r>
      <w:proofErr w:type="spellEnd"/>
      <w:r>
        <w:t xml:space="preserve"> PNRR 2026, cu </w:t>
      </w:r>
      <w:proofErr w:type="spellStart"/>
      <w:r>
        <w:t>risc</w:t>
      </w:r>
      <w:proofErr w:type="spellEnd"/>
      <w:r>
        <w:t xml:space="preserve"> de </w:t>
      </w:r>
      <w:proofErr w:type="spellStart"/>
      <w:r>
        <w:t>dezangajare</w:t>
      </w:r>
      <w:proofErr w:type="spellEnd"/>
      <w:r>
        <w:t xml:space="preserve"> a </w:t>
      </w:r>
      <w:proofErr w:type="spellStart"/>
      <w:r>
        <w:t>unei</w:t>
      </w:r>
      <w:proofErr w:type="spellEnd"/>
      <w:r>
        <w:t xml:space="preserve"> </w:t>
      </w:r>
      <w:proofErr w:type="spellStart"/>
      <w:r>
        <w:t>finanțări</w:t>
      </w:r>
      <w:proofErr w:type="spellEnd"/>
      <w:r>
        <w:t xml:space="preserve"> </w:t>
      </w:r>
      <w:proofErr w:type="spellStart"/>
      <w:r>
        <w:t>nerambursabile</w:t>
      </w:r>
      <w:proofErr w:type="spellEnd"/>
      <w:r>
        <w:t xml:space="preserve"> de 5.272.211,70 lei), a </w:t>
      </w:r>
      <w:proofErr w:type="spellStart"/>
      <w:r>
        <w:t>unui</w:t>
      </w:r>
      <w:proofErr w:type="spellEnd"/>
      <w:r>
        <w:t xml:space="preserve"> </w:t>
      </w:r>
      <w:r>
        <w:rPr>
          <w:b/>
        </w:rPr>
        <w:t xml:space="preserve">calendar de </w:t>
      </w:r>
      <w:proofErr w:type="spellStart"/>
      <w:r>
        <w:rPr>
          <w:b/>
        </w:rPr>
        <w:t>operaționalizare</w:t>
      </w:r>
      <w:proofErr w:type="spellEnd"/>
      <w:r>
        <w:t xml:space="preserve"> </w:t>
      </w:r>
      <w:proofErr w:type="spellStart"/>
      <w:r>
        <w:t>condiționat</w:t>
      </w:r>
      <w:proofErr w:type="spellEnd"/>
      <w:r>
        <w:t xml:space="preserve"> de pre-</w:t>
      </w:r>
      <w:proofErr w:type="spellStart"/>
      <w:r>
        <w:t>condiția</w:t>
      </w:r>
      <w:proofErr w:type="spellEnd"/>
      <w:r>
        <w:t xml:space="preserve"> </w:t>
      </w:r>
      <w:proofErr w:type="spellStart"/>
      <w:r>
        <w:t>adoptării</w:t>
      </w:r>
      <w:proofErr w:type="spellEnd"/>
      <w:r>
        <w:t xml:space="preserve"> </w:t>
      </w:r>
      <w:proofErr w:type="spellStart"/>
      <w:r>
        <w:t>hotărâri</w:t>
      </w:r>
      <w:r w:rsidR="004A5A01">
        <w:t>lor</w:t>
      </w:r>
      <w:proofErr w:type="spellEnd"/>
      <w:r>
        <w:t xml:space="preserve"> </w:t>
      </w:r>
      <w:proofErr w:type="spellStart"/>
      <w:r>
        <w:t>și</w:t>
      </w:r>
      <w:proofErr w:type="spellEnd"/>
      <w:r>
        <w:t xml:space="preserve"> a </w:t>
      </w:r>
      <w:proofErr w:type="spellStart"/>
      <w:r>
        <w:t>unui</w:t>
      </w:r>
      <w:proofErr w:type="spellEnd"/>
      <w:r>
        <w:t xml:space="preserve"> </w:t>
      </w:r>
      <w:proofErr w:type="spellStart"/>
      <w:r>
        <w:rPr>
          <w:b/>
        </w:rPr>
        <w:t>lanț</w:t>
      </w:r>
      <w:proofErr w:type="spellEnd"/>
      <w:r>
        <w:rPr>
          <w:b/>
        </w:rPr>
        <w:t xml:space="preserve"> de </w:t>
      </w:r>
      <w:proofErr w:type="spellStart"/>
      <w:r>
        <w:rPr>
          <w:b/>
        </w:rPr>
        <w:t>avize</w:t>
      </w:r>
      <w:proofErr w:type="spellEnd"/>
      <w:r>
        <w:rPr>
          <w:b/>
        </w:rPr>
        <w:t xml:space="preserve"> </w:t>
      </w:r>
      <w:proofErr w:type="spellStart"/>
      <w:r>
        <w:rPr>
          <w:b/>
        </w:rPr>
        <w:t>subsecvente</w:t>
      </w:r>
      <w:proofErr w:type="spellEnd"/>
      <w:r>
        <w:rPr>
          <w:b/>
        </w:rPr>
        <w:t xml:space="preserve"> cu </w:t>
      </w:r>
      <w:proofErr w:type="spellStart"/>
      <w:r>
        <w:rPr>
          <w:b/>
        </w:rPr>
        <w:t>termene</w:t>
      </w:r>
      <w:proofErr w:type="spellEnd"/>
      <w:r>
        <w:rPr>
          <w:b/>
        </w:rPr>
        <w:t xml:space="preserve"> </w:t>
      </w:r>
      <w:proofErr w:type="spellStart"/>
      <w:r>
        <w:rPr>
          <w:b/>
        </w:rPr>
        <w:t>proprii</w:t>
      </w:r>
      <w:proofErr w:type="spellEnd"/>
      <w:r>
        <w:t xml:space="preserve">, </w:t>
      </w:r>
      <w:proofErr w:type="spellStart"/>
      <w:r>
        <w:t>ce</w:t>
      </w:r>
      <w:proofErr w:type="spellEnd"/>
      <w:r>
        <w:t xml:space="preserve"> nu pot </w:t>
      </w:r>
      <w:proofErr w:type="spellStart"/>
      <w:r>
        <w:t>fi</w:t>
      </w:r>
      <w:proofErr w:type="spellEnd"/>
      <w:r>
        <w:t xml:space="preserve"> </w:t>
      </w:r>
      <w:proofErr w:type="spellStart"/>
      <w:r>
        <w:t>declanșate</w:t>
      </w:r>
      <w:proofErr w:type="spellEnd"/>
      <w:r>
        <w:t xml:space="preserve"> </w:t>
      </w:r>
      <w:proofErr w:type="spellStart"/>
      <w:r>
        <w:t>fără</w:t>
      </w:r>
      <w:proofErr w:type="spellEnd"/>
      <w:r>
        <w:t xml:space="preserve"> </w:t>
      </w:r>
      <w:proofErr w:type="spellStart"/>
      <w:r>
        <w:t>actul</w:t>
      </w:r>
      <w:proofErr w:type="spellEnd"/>
      <w:r>
        <w:t xml:space="preserve"> de </w:t>
      </w:r>
      <w:proofErr w:type="spellStart"/>
      <w:r>
        <w:t>bază</w:t>
      </w:r>
      <w:proofErr w:type="spellEnd"/>
      <w:r>
        <w:t xml:space="preserve">, </w:t>
      </w:r>
      <w:proofErr w:type="spellStart"/>
      <w:r>
        <w:t>completate</w:t>
      </w:r>
      <w:proofErr w:type="spellEnd"/>
      <w:r>
        <w:t xml:space="preserve"> de </w:t>
      </w:r>
      <w:proofErr w:type="spellStart"/>
      <w:r>
        <w:t>necesitatea</w:t>
      </w:r>
      <w:proofErr w:type="spellEnd"/>
      <w:r>
        <w:t xml:space="preserve"> </w:t>
      </w:r>
      <w:proofErr w:type="spellStart"/>
      <w:r>
        <w:rPr>
          <w:b/>
        </w:rPr>
        <w:t>corelăr</w:t>
      </w:r>
      <w:r>
        <w:rPr>
          <w:b/>
        </w:rPr>
        <w:t>ii</w:t>
      </w:r>
      <w:proofErr w:type="spellEnd"/>
      <w:r>
        <w:rPr>
          <w:b/>
        </w:rPr>
        <w:t xml:space="preserve"> cu </w:t>
      </w:r>
      <w:proofErr w:type="spellStart"/>
      <w:r>
        <w:rPr>
          <w:b/>
        </w:rPr>
        <w:t>rețeaua</w:t>
      </w:r>
      <w:proofErr w:type="spellEnd"/>
      <w:r>
        <w:rPr>
          <w:b/>
        </w:rPr>
        <w:t xml:space="preserve"> </w:t>
      </w:r>
      <w:proofErr w:type="spellStart"/>
      <w:r>
        <w:rPr>
          <w:b/>
        </w:rPr>
        <w:t>județeană</w:t>
      </w:r>
      <w:proofErr w:type="spellEnd"/>
      <w:r>
        <w:rPr>
          <w:b/>
        </w:rPr>
        <w:t xml:space="preserve"> A.D.I. „TRANSTIMIȘ"</w:t>
      </w:r>
      <w:r>
        <w:t xml:space="preserve">. </w:t>
      </w:r>
      <w:r w:rsidRPr="00A7251D">
        <w:rPr>
          <w:lang w:val="it-IT"/>
        </w:rPr>
        <w:t>Aceste împrejurări sunt obiective, externe voinței autorității, și impun un calendar pe care procedura ordinară de 30 de zile lucrătoare l-ar compromite.</w:t>
      </w:r>
    </w:p>
    <w:p w:rsidR="00346754" w:rsidRPr="00A7251D" w:rsidRDefault="00F17141">
      <w:pPr>
        <w:pStyle w:val="Listcumarcatori"/>
        <w:ind w:left="425"/>
        <w:jc w:val="both"/>
        <w:rPr>
          <w:lang w:val="it-IT"/>
        </w:rPr>
      </w:pPr>
      <w:r w:rsidRPr="00A7251D">
        <w:rPr>
          <w:b/>
          <w:lang w:val="it-IT"/>
        </w:rPr>
        <w:t>Soluții imediate (b):</w:t>
      </w:r>
      <w:r w:rsidRPr="00A7251D">
        <w:rPr>
          <w:lang w:val="it-IT"/>
        </w:rPr>
        <w:t xml:space="preserve"> numai adoptarea fără întârziere a h</w:t>
      </w:r>
      <w:r w:rsidRPr="00A7251D">
        <w:rPr>
          <w:lang w:val="it-IT"/>
        </w:rPr>
        <w:t>otărâri</w:t>
      </w:r>
      <w:r w:rsidR="004A5A01">
        <w:rPr>
          <w:lang w:val="it-IT"/>
        </w:rPr>
        <w:t>lor</w:t>
      </w:r>
      <w:r w:rsidRPr="00A7251D">
        <w:rPr>
          <w:lang w:val="it-IT"/>
        </w:rPr>
        <w:t xml:space="preserve"> prin care microbuzele electrice sunt introduse în cadrul de reglementare în vigoare permite declanșarea în timp util a procedurilor de autorizare/licențiere (A.N.R.S.C.), de omologare/înmatriculare (R.A.R.) și de recepție a infrastructurii de re</w:t>
      </w:r>
      <w:r w:rsidRPr="00A7251D">
        <w:rPr>
          <w:lang w:val="it-IT"/>
        </w:rPr>
        <w:t>încărcare, astfel încât jalonul PNRR și calendarul de operaționalizare să poată fi respectate.</w:t>
      </w:r>
    </w:p>
    <w:p w:rsidR="00346754" w:rsidRPr="00A7251D" w:rsidRDefault="00F17141">
      <w:pPr>
        <w:pStyle w:val="Listcumarcatori"/>
        <w:ind w:left="425"/>
        <w:jc w:val="both"/>
        <w:rPr>
          <w:lang w:val="it-IT"/>
        </w:rPr>
      </w:pPr>
      <w:r w:rsidRPr="00A7251D">
        <w:rPr>
          <w:b/>
          <w:lang w:val="it-IT"/>
        </w:rPr>
        <w:t>Gravă atingere adusă interesului public (c):</w:t>
      </w:r>
      <w:r w:rsidRPr="00A7251D">
        <w:rPr>
          <w:lang w:val="it-IT"/>
        </w:rPr>
        <w:t xml:space="preserve"> atingerea gravă rezultă din </w:t>
      </w:r>
      <w:r w:rsidRPr="00A7251D">
        <w:rPr>
          <w:b/>
          <w:lang w:val="it-IT"/>
        </w:rPr>
        <w:t>(i)</w:t>
      </w:r>
      <w:r w:rsidRPr="00A7251D">
        <w:rPr>
          <w:lang w:val="it-IT"/>
        </w:rPr>
        <w:t xml:space="preserve"> riscul pierderii integrale a finanțării nerambursabile (prejudiciu patrimonial direc</w:t>
      </w:r>
      <w:r w:rsidRPr="00A7251D">
        <w:rPr>
          <w:lang w:val="it-IT"/>
        </w:rPr>
        <w:t xml:space="preserve">t pentru unitatea administrativ-teritorială și posibile corecții financiare) și </w:t>
      </w:r>
      <w:r w:rsidRPr="00A7251D">
        <w:rPr>
          <w:b/>
          <w:lang w:val="it-IT"/>
        </w:rPr>
        <w:t>(ii)</w:t>
      </w:r>
      <w:r w:rsidRPr="00A7251D">
        <w:rPr>
          <w:lang w:val="it-IT"/>
        </w:rPr>
        <w:t xml:space="preserve"> privarea continuă a celor 8.402 locuitori de un serviciu de interes economic general, într-o localitate care nu a avut niciodată transport public local organizat.</w:t>
      </w:r>
    </w:p>
    <w:p w:rsidR="00346754" w:rsidRPr="00A7251D" w:rsidRDefault="00F17141">
      <w:pPr>
        <w:pStyle w:val="Listcumarcatori"/>
        <w:ind w:left="425"/>
        <w:jc w:val="both"/>
        <w:rPr>
          <w:lang w:val="it-IT"/>
        </w:rPr>
      </w:pPr>
      <w:r w:rsidRPr="00A7251D">
        <w:rPr>
          <w:b/>
          <w:lang w:val="it-IT"/>
        </w:rPr>
        <w:t>Proporți</w:t>
      </w:r>
      <w:r w:rsidRPr="00A7251D">
        <w:rPr>
          <w:b/>
          <w:lang w:val="it-IT"/>
        </w:rPr>
        <w:t>onalitate (d):</w:t>
      </w:r>
      <w:r w:rsidRPr="00A7251D">
        <w:rPr>
          <w:lang w:val="it-IT"/>
        </w:rPr>
        <w:t xml:space="preserve"> recurgerea la procedura de urgență se limitează </w:t>
      </w:r>
      <w:r w:rsidRPr="00A7251D">
        <w:rPr>
          <w:b/>
          <w:lang w:val="it-IT"/>
        </w:rPr>
        <w:t>strict</w:t>
      </w:r>
      <w:r w:rsidRPr="00A7251D">
        <w:rPr>
          <w:lang w:val="it-IT"/>
        </w:rPr>
        <w:t xml:space="preserve"> la devansarea termenului de consultare prealabilă de 30 de zile lucrătoare; </w:t>
      </w:r>
      <w:r w:rsidRPr="00A7251D">
        <w:rPr>
          <w:b/>
          <w:lang w:val="it-IT"/>
        </w:rPr>
        <w:t>toate celelalte garanții procedurale se respectă integral</w:t>
      </w:r>
      <w:r w:rsidRPr="00A7251D">
        <w:rPr>
          <w:lang w:val="it-IT"/>
        </w:rPr>
        <w:t>. Măsura este limitată la ceea ce este necesar pentru</w:t>
      </w:r>
      <w:r w:rsidRPr="00A7251D">
        <w:rPr>
          <w:lang w:val="it-IT"/>
        </w:rPr>
        <w:t xml:space="preserve"> atingerea scopului, în acord cu principiul proporționalității.</w:t>
      </w:r>
    </w:p>
    <w:p w:rsidR="00346754" w:rsidRPr="00A7251D" w:rsidRDefault="00F17141">
      <w:pPr>
        <w:spacing w:before="160" w:after="80"/>
        <w:jc w:val="both"/>
        <w:rPr>
          <w:lang w:val="it-IT"/>
        </w:rPr>
      </w:pPr>
      <w:r w:rsidRPr="00A7251D">
        <w:rPr>
          <w:b/>
          <w:lang w:val="it-IT"/>
        </w:rPr>
        <w:t>IV.4. Garanțiile procedurale menținute</w:t>
      </w:r>
    </w:p>
    <w:p w:rsidR="00346754" w:rsidRPr="00A7251D" w:rsidRDefault="00F17141" w:rsidP="00CE08E8">
      <w:pPr>
        <w:jc w:val="both"/>
        <w:rPr>
          <w:lang w:val="it-IT"/>
        </w:rPr>
      </w:pPr>
      <w:r w:rsidRPr="00A7251D">
        <w:rPr>
          <w:lang w:val="it-IT"/>
        </w:rPr>
        <w:t xml:space="preserve">Recurgerea la procedura de urgență operează </w:t>
      </w:r>
      <w:r w:rsidRPr="00A7251D">
        <w:rPr>
          <w:b/>
          <w:lang w:val="it-IT"/>
        </w:rPr>
        <w:t>exclusiv</w:t>
      </w:r>
      <w:r w:rsidRPr="00A7251D">
        <w:rPr>
          <w:lang w:val="it-IT"/>
        </w:rPr>
        <w:t xml:space="preserve"> asupra termenului de consultare prealabilă. Restul fluxului procedural se respectă integral</w:t>
      </w:r>
      <w:r w:rsidR="00CE08E8">
        <w:rPr>
          <w:lang w:val="it-IT"/>
        </w:rPr>
        <w:t>.</w:t>
      </w:r>
    </w:p>
    <w:p w:rsidR="00346754" w:rsidRPr="00A7251D" w:rsidRDefault="00F17141">
      <w:pPr>
        <w:spacing w:before="200" w:after="80"/>
        <w:jc w:val="both"/>
        <w:rPr>
          <w:lang w:val="it-IT"/>
        </w:rPr>
      </w:pPr>
      <w:r w:rsidRPr="00A7251D">
        <w:rPr>
          <w:b/>
          <w:sz w:val="26"/>
          <w:lang w:val="it-IT"/>
        </w:rPr>
        <w:lastRenderedPageBreak/>
        <w:t>V. CONS</w:t>
      </w:r>
      <w:r w:rsidRPr="00A7251D">
        <w:rPr>
          <w:b/>
          <w:sz w:val="26"/>
          <w:lang w:val="it-IT"/>
        </w:rPr>
        <w:t>ECINȚELE NEADOPTĂRII IMEDIATE</w:t>
      </w:r>
    </w:p>
    <w:p w:rsidR="00346754" w:rsidRPr="00A7251D" w:rsidRDefault="00F17141">
      <w:pPr>
        <w:jc w:val="both"/>
        <w:rPr>
          <w:lang w:val="it-IT"/>
        </w:rPr>
      </w:pPr>
      <w:r w:rsidRPr="00A7251D">
        <w:rPr>
          <w:lang w:val="it-IT"/>
        </w:rPr>
        <w:t>Amânarea adoptării proiectului de hotărâre — fie și numai cu durata termenului ordinar de 30 de zile lucrătoare — produce consecințe care, prin gravitatea lor cumulată, întrunesc condiția „gravei atingeri aduse interesului pub</w:t>
      </w:r>
      <w:r w:rsidRPr="00A7251D">
        <w:rPr>
          <w:lang w:val="it-IT"/>
        </w:rPr>
        <w:t>lic" cerută de art. 7 alin. (13) din Legea nr. 52/2003:</w:t>
      </w:r>
    </w:p>
    <w:p w:rsidR="00346754" w:rsidRPr="00A7251D" w:rsidRDefault="00F17141">
      <w:pPr>
        <w:ind w:left="425"/>
        <w:jc w:val="both"/>
        <w:rPr>
          <w:lang w:val="it-IT"/>
        </w:rPr>
      </w:pPr>
      <w:r w:rsidRPr="00A7251D">
        <w:rPr>
          <w:lang w:val="it-IT"/>
        </w:rPr>
        <w:t xml:space="preserve">1. </w:t>
      </w:r>
      <w:r w:rsidRPr="00A7251D">
        <w:rPr>
          <w:b/>
          <w:lang w:val="it-IT"/>
        </w:rPr>
        <w:t>Risc de dezangajare a finanțării nerambursabile PNRR</w:t>
      </w:r>
      <w:r w:rsidRPr="00A7251D">
        <w:rPr>
          <w:lang w:val="it-IT"/>
        </w:rPr>
        <w:t xml:space="preserve"> de </w:t>
      </w:r>
      <w:r w:rsidRPr="00A7251D">
        <w:rPr>
          <w:b/>
          <w:lang w:val="it-IT"/>
        </w:rPr>
        <w:t>5.272.211,70 lei</w:t>
      </w:r>
      <w:r w:rsidRPr="00A7251D">
        <w:rPr>
          <w:lang w:val="it-IT"/>
        </w:rPr>
        <w:t xml:space="preserve"> — blocarea lanțului de avize necesar recepției și punerii în funcțiune propagă riscul direct asupra jalonului PNRR (orizont 2026), cu eventuale corecții financiare și obligația suportării costurilor din bugetul local.</w:t>
      </w:r>
    </w:p>
    <w:p w:rsidR="00346754" w:rsidRPr="00A7251D" w:rsidRDefault="00F17141">
      <w:pPr>
        <w:ind w:left="425"/>
        <w:jc w:val="both"/>
        <w:rPr>
          <w:lang w:val="it-IT"/>
        </w:rPr>
      </w:pPr>
      <w:r w:rsidRPr="00A7251D">
        <w:rPr>
          <w:lang w:val="it-IT"/>
        </w:rPr>
        <w:t xml:space="preserve">2. </w:t>
      </w:r>
      <w:r w:rsidRPr="00A7251D">
        <w:rPr>
          <w:b/>
          <w:lang w:val="it-IT"/>
        </w:rPr>
        <w:t>Compromiterea calendarului de oper</w:t>
      </w:r>
      <w:r w:rsidRPr="00A7251D">
        <w:rPr>
          <w:b/>
          <w:lang w:val="it-IT"/>
        </w:rPr>
        <w:t>aționalizare</w:t>
      </w:r>
      <w:r w:rsidRPr="00A7251D">
        <w:rPr>
          <w:lang w:val="it-IT"/>
        </w:rPr>
        <w:t xml:space="preserve"> — decalajul cumulat al verigilor de avize face ca, în lipsa adoptării imediate, respectarea calendarului de punere în exploatare a serviciului să devină tehnic imposibilă.</w:t>
      </w:r>
    </w:p>
    <w:p w:rsidR="00346754" w:rsidRPr="00A7251D" w:rsidRDefault="00F17141">
      <w:pPr>
        <w:ind w:left="425"/>
        <w:jc w:val="both"/>
        <w:rPr>
          <w:lang w:val="it-IT"/>
        </w:rPr>
      </w:pPr>
      <w:r w:rsidRPr="00A7251D">
        <w:rPr>
          <w:lang w:val="it-IT"/>
        </w:rPr>
        <w:t xml:space="preserve">3. </w:t>
      </w:r>
      <w:r w:rsidRPr="00A7251D">
        <w:rPr>
          <w:b/>
          <w:lang w:val="it-IT"/>
        </w:rPr>
        <w:t>Blocarea integrării în rețeaua A.D.I. „TRANSTIMIȘ"</w:t>
      </w:r>
      <w:r w:rsidRPr="00A7251D">
        <w:rPr>
          <w:lang w:val="it-IT"/>
        </w:rPr>
        <w:t xml:space="preserve"> — în absența </w:t>
      </w:r>
      <w:r w:rsidR="00C92E04">
        <w:rPr>
          <w:lang w:val="it-IT"/>
        </w:rPr>
        <w:t xml:space="preserve">actelor </w:t>
      </w:r>
      <w:r w:rsidRPr="00A7251D">
        <w:rPr>
          <w:lang w:val="it-IT"/>
        </w:rPr>
        <w:t>de reglementare care să introducă microbuzele electrice nu există obiect de integrat în Strategia și Programul consolidat al A.D.I. prin hotărâre a A.G.A., fiind blocate operarea coordonată pe Traseul 13 și sinergiile de rețea pentru întreaga Grupă 3.</w:t>
      </w:r>
    </w:p>
    <w:p w:rsidR="00346754" w:rsidRPr="00A7251D" w:rsidRDefault="00F17141">
      <w:pPr>
        <w:ind w:left="425"/>
        <w:jc w:val="both"/>
        <w:rPr>
          <w:lang w:val="it-IT"/>
        </w:rPr>
      </w:pPr>
      <w:r w:rsidRPr="00A7251D">
        <w:rPr>
          <w:lang w:val="it-IT"/>
        </w:rPr>
        <w:t xml:space="preserve">4. </w:t>
      </w:r>
      <w:r w:rsidRPr="00A7251D">
        <w:rPr>
          <w:b/>
          <w:lang w:val="it-IT"/>
        </w:rPr>
        <w:t>Imobilizarea activelor recepționate și riscul de neconformitate cu sustenabilitatea PNRR</w:t>
      </w:r>
      <w:r w:rsidRPr="00A7251D">
        <w:rPr>
          <w:lang w:val="it-IT"/>
        </w:rPr>
        <w:t xml:space="preserve"> — microbuzele și stațiile recepționate, dar nepuse în funcțiune din lipsa avizelor, ar rămâne active imobilizate neutilizate, în contradicție cu obligația de mențin</w:t>
      </w:r>
      <w:r w:rsidRPr="00A7251D">
        <w:rPr>
          <w:lang w:val="it-IT"/>
        </w:rPr>
        <w:t>ere în serviciul de transport public.</w:t>
      </w:r>
    </w:p>
    <w:p w:rsidR="00346754" w:rsidRPr="00A7251D" w:rsidRDefault="00F17141">
      <w:pPr>
        <w:ind w:left="425"/>
        <w:jc w:val="both"/>
        <w:rPr>
          <w:lang w:val="it-IT"/>
        </w:rPr>
      </w:pPr>
      <w:r w:rsidRPr="00A7251D">
        <w:rPr>
          <w:lang w:val="it-IT"/>
        </w:rPr>
        <w:t xml:space="preserve">5. </w:t>
      </w:r>
      <w:r w:rsidRPr="00A7251D">
        <w:rPr>
          <w:b/>
          <w:lang w:val="it-IT"/>
        </w:rPr>
        <w:t>Privarea continuă de serviciu de interes general</w:t>
      </w:r>
      <w:r w:rsidRPr="00A7251D">
        <w:rPr>
          <w:lang w:val="it-IT"/>
        </w:rPr>
        <w:t xml:space="preserve"> — perpetuarea privării celor 8.402 locuitori, cu afectarea disproporționată a categoriilor vulnerabile, și </w:t>
      </w:r>
      <w:r w:rsidRPr="00A7251D">
        <w:rPr>
          <w:b/>
          <w:lang w:val="it-IT"/>
        </w:rPr>
        <w:t>afectarea credibilității instituționale</w:t>
      </w:r>
      <w:r w:rsidRPr="00A7251D">
        <w:rPr>
          <w:lang w:val="it-IT"/>
        </w:rPr>
        <w:t xml:space="preserve"> a unității administ</w:t>
      </w:r>
      <w:r w:rsidRPr="00A7251D">
        <w:rPr>
          <w:lang w:val="it-IT"/>
        </w:rPr>
        <w:t>rativ-teritoriale în relația cu finanțatorul (M.D.L.P.A.), cu A.D.I. „TRANSTIMIȘ" și cu partenerul de proiect (Comuna Nițchidorf).</w:t>
      </w:r>
    </w:p>
    <w:p w:rsidR="00346754" w:rsidRPr="00A7251D" w:rsidRDefault="00F17141">
      <w:pPr>
        <w:spacing w:before="200" w:after="80"/>
        <w:jc w:val="both"/>
        <w:rPr>
          <w:lang w:val="it-IT"/>
        </w:rPr>
      </w:pPr>
      <w:r w:rsidRPr="00A7251D">
        <w:rPr>
          <w:b/>
          <w:sz w:val="26"/>
          <w:lang w:val="it-IT"/>
        </w:rPr>
        <w:t>VI. CONCLUZIE ȘI PROPUNERE</w:t>
      </w:r>
    </w:p>
    <w:p w:rsidR="00346754" w:rsidRPr="00A7251D" w:rsidRDefault="00F17141">
      <w:pPr>
        <w:jc w:val="both"/>
        <w:rPr>
          <w:lang w:val="it-IT"/>
        </w:rPr>
      </w:pPr>
      <w:r w:rsidRPr="00A7251D">
        <w:rPr>
          <w:lang w:val="it-IT"/>
        </w:rPr>
        <w:t>Față de cele expuse, se constată că:</w:t>
      </w:r>
    </w:p>
    <w:p w:rsidR="00346754" w:rsidRPr="00A7251D" w:rsidRDefault="00F17141">
      <w:pPr>
        <w:pStyle w:val="Listcumarcatori"/>
        <w:ind w:left="425"/>
        <w:jc w:val="both"/>
        <w:rPr>
          <w:lang w:val="it-IT"/>
        </w:rPr>
      </w:pPr>
      <w:r w:rsidRPr="00A7251D">
        <w:rPr>
          <w:lang w:val="it-IT"/>
        </w:rPr>
        <w:t>proiect</w:t>
      </w:r>
      <w:r w:rsidR="00B968D2">
        <w:rPr>
          <w:lang w:val="it-IT"/>
        </w:rPr>
        <w:t>ele</w:t>
      </w:r>
      <w:r w:rsidRPr="00A7251D">
        <w:rPr>
          <w:lang w:val="it-IT"/>
        </w:rPr>
        <w:t xml:space="preserve"> de hotărâr</w:t>
      </w:r>
      <w:r w:rsidR="00B968D2">
        <w:rPr>
          <w:lang w:val="it-IT"/>
        </w:rPr>
        <w:t>i</w:t>
      </w:r>
      <w:r w:rsidRPr="00A7251D">
        <w:rPr>
          <w:lang w:val="it-IT"/>
        </w:rPr>
        <w:t xml:space="preserve"> privind </w:t>
      </w:r>
      <w:r w:rsidR="00B968D2">
        <w:rPr>
          <w:lang w:val="it-IT"/>
        </w:rPr>
        <w:t xml:space="preserve">dezvoltarea </w:t>
      </w:r>
      <w:r w:rsidRPr="00A7251D">
        <w:rPr>
          <w:lang w:val="it-IT"/>
        </w:rPr>
        <w:t>serviciului de tra</w:t>
      </w:r>
      <w:r w:rsidRPr="00A7251D">
        <w:rPr>
          <w:lang w:val="it-IT"/>
        </w:rPr>
        <w:t>nsport public local prin componenta urban–periurbană internă cu microbuze electrice intră sub incidența Legii nr. 52/2003;</w:t>
      </w:r>
    </w:p>
    <w:p w:rsidR="00346754" w:rsidRPr="00A7251D" w:rsidRDefault="00F17141">
      <w:pPr>
        <w:pStyle w:val="Listcumarcatori"/>
        <w:ind w:left="425"/>
        <w:jc w:val="both"/>
        <w:rPr>
          <w:lang w:val="it-IT"/>
        </w:rPr>
      </w:pPr>
      <w:r w:rsidRPr="00A7251D">
        <w:rPr>
          <w:lang w:val="it-IT"/>
        </w:rPr>
        <w:t xml:space="preserve">sunt </w:t>
      </w:r>
      <w:r w:rsidRPr="00A7251D">
        <w:rPr>
          <w:b/>
          <w:lang w:val="it-IT"/>
        </w:rPr>
        <w:t>întrunite cumulativ</w:t>
      </w:r>
      <w:r w:rsidRPr="00A7251D">
        <w:rPr>
          <w:lang w:val="it-IT"/>
        </w:rPr>
        <w:t xml:space="preserve"> condițiile prevăzute de </w:t>
      </w:r>
      <w:r w:rsidRPr="00A7251D">
        <w:rPr>
          <w:b/>
          <w:lang w:val="it-IT"/>
        </w:rPr>
        <w:t>art. 7 alin. (13) din Legea nr. 52/2003</w:t>
      </w:r>
      <w:r w:rsidRPr="00A7251D">
        <w:rPr>
          <w:lang w:val="it-IT"/>
        </w:rPr>
        <w:t xml:space="preserve"> pentru adoptarea în procedura de urgență, ju</w:t>
      </w:r>
      <w:r w:rsidRPr="00A7251D">
        <w:rPr>
          <w:lang w:val="it-IT"/>
        </w:rPr>
        <w:t>stificarea fiind temeinic fundamentată în fapt și în drept;</w:t>
      </w:r>
    </w:p>
    <w:p w:rsidR="00346754" w:rsidRPr="00A7251D" w:rsidRDefault="00F17141">
      <w:pPr>
        <w:pStyle w:val="Listcumarcatori"/>
        <w:ind w:left="425"/>
        <w:jc w:val="both"/>
        <w:rPr>
          <w:lang w:val="it-IT"/>
        </w:rPr>
      </w:pPr>
      <w:r w:rsidRPr="00A7251D">
        <w:rPr>
          <w:b/>
          <w:lang w:val="it-IT"/>
        </w:rPr>
        <w:t>toate celelalte garanții procedurale</w:t>
      </w:r>
      <w:r w:rsidRPr="00A7251D">
        <w:rPr>
          <w:lang w:val="it-IT"/>
        </w:rPr>
        <w:t xml:space="preserve"> (avizele comisiilor de specialitate, avizul de legalitate al Secretarului General, votul cu majoritate absolută, controlul de legalitate al Prefectului și publ</w:t>
      </w:r>
      <w:r w:rsidRPr="00A7251D">
        <w:rPr>
          <w:lang w:val="it-IT"/>
        </w:rPr>
        <w:t xml:space="preserve">icitatea actului) </w:t>
      </w:r>
      <w:r w:rsidRPr="00A7251D">
        <w:rPr>
          <w:b/>
          <w:lang w:val="it-IT"/>
        </w:rPr>
        <w:t>se mențin integral</w:t>
      </w:r>
      <w:r w:rsidRPr="00A7251D">
        <w:rPr>
          <w:lang w:val="it-IT"/>
        </w:rPr>
        <w:t>.</w:t>
      </w:r>
    </w:p>
    <w:p w:rsidR="00346754" w:rsidRPr="00A7251D" w:rsidRDefault="00F17141">
      <w:pPr>
        <w:spacing w:after="0"/>
        <w:jc w:val="both"/>
        <w:rPr>
          <w:lang w:val="it-IT"/>
        </w:rPr>
      </w:pPr>
      <w:r w:rsidRPr="00A7251D">
        <w:rPr>
          <w:b/>
          <w:lang w:val="it-IT"/>
        </w:rPr>
        <w:t>PROPUNEM:</w:t>
      </w:r>
    </w:p>
    <w:p w:rsidR="00346754" w:rsidRPr="00A7251D" w:rsidRDefault="00F17141">
      <w:pPr>
        <w:ind w:left="425"/>
        <w:jc w:val="both"/>
        <w:rPr>
          <w:lang w:val="it-IT"/>
        </w:rPr>
      </w:pPr>
      <w:r w:rsidRPr="00A7251D">
        <w:rPr>
          <w:lang w:val="it-IT"/>
        </w:rPr>
        <w:t>1. supunerea proiect</w:t>
      </w:r>
      <w:r w:rsidR="00161A45">
        <w:rPr>
          <w:lang w:val="it-IT"/>
        </w:rPr>
        <w:t>elor</w:t>
      </w:r>
      <w:r w:rsidRPr="00A7251D">
        <w:rPr>
          <w:lang w:val="it-IT"/>
        </w:rPr>
        <w:t xml:space="preserve"> de hotărâr</w:t>
      </w:r>
      <w:r w:rsidR="00161A45">
        <w:rPr>
          <w:lang w:val="it-IT"/>
        </w:rPr>
        <w:t>i</w:t>
      </w:r>
      <w:r w:rsidRPr="00A7251D">
        <w:rPr>
          <w:lang w:val="it-IT"/>
        </w:rPr>
        <w:t xml:space="preserve"> dezbaterii și adoptării Consiliului Local al Orașului Buziaș </w:t>
      </w:r>
      <w:r w:rsidRPr="00A7251D">
        <w:rPr>
          <w:b/>
          <w:lang w:val="it-IT"/>
        </w:rPr>
        <w:t>în procedura de urgență</w:t>
      </w:r>
      <w:r w:rsidRPr="00A7251D">
        <w:rPr>
          <w:lang w:val="it-IT"/>
        </w:rPr>
        <w:t xml:space="preserve">, în temeiul art. 7 alin. (13) din Legea nr. 52/2003, cu </w:t>
      </w:r>
      <w:r w:rsidRPr="00A7251D">
        <w:rPr>
          <w:b/>
          <w:lang w:val="it-IT"/>
        </w:rPr>
        <w:t>votul majorității absolute</w:t>
      </w:r>
      <w:r w:rsidRPr="00A7251D">
        <w:rPr>
          <w:lang w:val="it-IT"/>
        </w:rPr>
        <w:t xml:space="preserve"> a c</w:t>
      </w:r>
      <w:r w:rsidRPr="00A7251D">
        <w:rPr>
          <w:lang w:val="it-IT"/>
        </w:rPr>
        <w:t>onsilierilor în funcție;</w:t>
      </w:r>
    </w:p>
    <w:p w:rsidR="00346754" w:rsidRDefault="00F17141">
      <w:pPr>
        <w:ind w:left="425"/>
        <w:jc w:val="both"/>
      </w:pPr>
      <w:r w:rsidRPr="00A7251D">
        <w:rPr>
          <w:lang w:val="it-IT"/>
        </w:rPr>
        <w:t xml:space="preserve">2. </w:t>
      </w:r>
      <w:r w:rsidRPr="00A7251D">
        <w:rPr>
          <w:b/>
          <w:lang w:val="it-IT"/>
        </w:rPr>
        <w:t>inserarea în preambulul hotărârii a mențiunii exprese</w:t>
      </w:r>
      <w:r w:rsidRPr="00A7251D">
        <w:rPr>
          <w:lang w:val="it-IT"/>
        </w:rPr>
        <w:t xml:space="preserve"> privind temeiul urgenței (art. 7 alin. </w:t>
      </w:r>
      <w:r>
        <w:t xml:space="preserve">(13) din </w:t>
      </w:r>
      <w:proofErr w:type="spellStart"/>
      <w:r>
        <w:t>Legea</w:t>
      </w:r>
      <w:proofErr w:type="spellEnd"/>
      <w:r>
        <w:t xml:space="preserve"> nr. 52/2003) </w:t>
      </w:r>
      <w:proofErr w:type="spellStart"/>
      <w:r>
        <w:t>și</w:t>
      </w:r>
      <w:proofErr w:type="spellEnd"/>
      <w:r>
        <w:t xml:space="preserve"> a </w:t>
      </w:r>
      <w:proofErr w:type="spellStart"/>
      <w:r>
        <w:t>circumstanțelor</w:t>
      </w:r>
      <w:proofErr w:type="spellEnd"/>
      <w:r>
        <w:t xml:space="preserve"> </w:t>
      </w:r>
      <w:proofErr w:type="spellStart"/>
      <w:r>
        <w:t>excepționale</w:t>
      </w:r>
      <w:proofErr w:type="spellEnd"/>
      <w:r>
        <w:t xml:space="preserve"> care o </w:t>
      </w:r>
      <w:proofErr w:type="spellStart"/>
      <w:r>
        <w:t>justifică</w:t>
      </w:r>
      <w:proofErr w:type="spellEnd"/>
      <w:r>
        <w:t xml:space="preserve">, conform </w:t>
      </w:r>
      <w:proofErr w:type="spellStart"/>
      <w:r>
        <w:t>Legii</w:t>
      </w:r>
      <w:proofErr w:type="spellEnd"/>
      <w:r>
        <w:t xml:space="preserve"> nr. 24/2000;</w:t>
      </w:r>
    </w:p>
    <w:p w:rsidR="00346754" w:rsidRPr="00787C88" w:rsidRDefault="00F17141">
      <w:pPr>
        <w:ind w:left="425"/>
        <w:jc w:val="both"/>
      </w:pPr>
      <w:r w:rsidRPr="00787C88">
        <w:lastRenderedPageBreak/>
        <w:t xml:space="preserve">3. </w:t>
      </w:r>
      <w:proofErr w:type="spellStart"/>
      <w:r w:rsidRPr="00787C88">
        <w:rPr>
          <w:b/>
        </w:rPr>
        <w:t>comunicarea</w:t>
      </w:r>
      <w:proofErr w:type="spellEnd"/>
      <w:r w:rsidRPr="00787C88">
        <w:t xml:space="preserve"> </w:t>
      </w:r>
      <w:proofErr w:type="spellStart"/>
      <w:r w:rsidRPr="00787C88">
        <w:t>hotărârii</w:t>
      </w:r>
      <w:proofErr w:type="spellEnd"/>
      <w:r w:rsidRPr="00787C88">
        <w:t xml:space="preserve"> </w:t>
      </w:r>
      <w:proofErr w:type="spellStart"/>
      <w:r w:rsidRPr="00787C88">
        <w:t>Pre</w:t>
      </w:r>
      <w:r w:rsidRPr="00787C88">
        <w:t>fectului</w:t>
      </w:r>
      <w:proofErr w:type="spellEnd"/>
      <w:r w:rsidRPr="00787C88">
        <w:t xml:space="preserve"> </w:t>
      </w:r>
      <w:proofErr w:type="spellStart"/>
      <w:r w:rsidRPr="00787C88">
        <w:t>Județului</w:t>
      </w:r>
      <w:proofErr w:type="spellEnd"/>
      <w:r w:rsidRPr="00787C88">
        <w:t xml:space="preserve"> </w:t>
      </w:r>
      <w:proofErr w:type="spellStart"/>
      <w:r w:rsidRPr="00787C88">
        <w:t>Timiș</w:t>
      </w:r>
      <w:proofErr w:type="spellEnd"/>
      <w:r w:rsidRPr="00787C88">
        <w:t xml:space="preserve"> </w:t>
      </w:r>
      <w:proofErr w:type="spellStart"/>
      <w:r w:rsidRPr="00787C88">
        <w:t>în</w:t>
      </w:r>
      <w:proofErr w:type="spellEnd"/>
      <w:r w:rsidRPr="00787C88">
        <w:t xml:space="preserve"> </w:t>
      </w:r>
      <w:proofErr w:type="spellStart"/>
      <w:r w:rsidRPr="00787C88">
        <w:t>termenul</w:t>
      </w:r>
      <w:proofErr w:type="spellEnd"/>
      <w:r w:rsidRPr="00787C88">
        <w:t xml:space="preserve"> legal </w:t>
      </w:r>
      <w:proofErr w:type="spellStart"/>
      <w:r w:rsidRPr="00787C88">
        <w:t>și</w:t>
      </w:r>
      <w:proofErr w:type="spellEnd"/>
      <w:r w:rsidRPr="00787C88">
        <w:t xml:space="preserve"> </w:t>
      </w:r>
      <w:proofErr w:type="spellStart"/>
      <w:r w:rsidRPr="00787C88">
        <w:rPr>
          <w:b/>
        </w:rPr>
        <w:t>publicarea</w:t>
      </w:r>
      <w:proofErr w:type="spellEnd"/>
      <w:r w:rsidRPr="00787C88">
        <w:t xml:space="preserve"> </w:t>
      </w:r>
      <w:proofErr w:type="spellStart"/>
      <w:r w:rsidRPr="00787C88">
        <w:t>în</w:t>
      </w:r>
      <w:proofErr w:type="spellEnd"/>
      <w:r w:rsidRPr="00787C88">
        <w:t xml:space="preserve"> </w:t>
      </w:r>
      <w:proofErr w:type="spellStart"/>
      <w:r w:rsidRPr="00787C88">
        <w:t>Monitorul</w:t>
      </w:r>
      <w:proofErr w:type="spellEnd"/>
      <w:r w:rsidRPr="00787C88">
        <w:t xml:space="preserve"> </w:t>
      </w:r>
      <w:proofErr w:type="spellStart"/>
      <w:r w:rsidRPr="00787C88">
        <w:t>Oficial</w:t>
      </w:r>
      <w:proofErr w:type="spellEnd"/>
      <w:r w:rsidRPr="00787C88">
        <w:t xml:space="preserve"> Local.</w:t>
      </w:r>
    </w:p>
    <w:p w:rsidR="001D522E" w:rsidRPr="00FE1FCD" w:rsidRDefault="001D522E">
      <w:pPr>
        <w:jc w:val="both"/>
        <w:rPr>
          <w:b/>
        </w:rPr>
      </w:pPr>
    </w:p>
    <w:p w:rsidR="001D522E" w:rsidRPr="00FE1FCD" w:rsidRDefault="001D522E">
      <w:pPr>
        <w:jc w:val="both"/>
        <w:rPr>
          <w:b/>
        </w:rPr>
      </w:pPr>
    </w:p>
    <w:p w:rsidR="00346754" w:rsidRPr="00A7251D" w:rsidRDefault="00F17141">
      <w:pPr>
        <w:jc w:val="both"/>
        <w:rPr>
          <w:lang w:val="it-IT"/>
        </w:rPr>
      </w:pPr>
      <w:r w:rsidRPr="00A7251D">
        <w:rPr>
          <w:b/>
          <w:lang w:val="it-IT"/>
        </w:rPr>
        <w:t>Inițiator,</w:t>
      </w:r>
    </w:p>
    <w:p w:rsidR="00346754" w:rsidRPr="00A7251D" w:rsidRDefault="00F17141">
      <w:pPr>
        <w:spacing w:after="0"/>
        <w:jc w:val="both"/>
        <w:rPr>
          <w:lang w:val="it-IT"/>
        </w:rPr>
      </w:pPr>
      <w:r w:rsidRPr="00A7251D">
        <w:rPr>
          <w:b/>
          <w:lang w:val="it-IT"/>
        </w:rPr>
        <w:t>PRIMARUL ORAȘULUI BUZIAȘ</w:t>
      </w:r>
    </w:p>
    <w:p w:rsidR="00346754" w:rsidRPr="00A7251D" w:rsidRDefault="00F17141">
      <w:pPr>
        <w:jc w:val="both"/>
        <w:rPr>
          <w:lang w:val="it-IT"/>
        </w:rPr>
      </w:pPr>
      <w:r w:rsidRPr="00A7251D">
        <w:rPr>
          <w:lang w:val="it-IT"/>
        </w:rPr>
        <w:t>Sorin MUNTEANU</w:t>
      </w:r>
    </w:p>
    <w:p w:rsidR="00346754" w:rsidRPr="00A7251D" w:rsidRDefault="00F17141">
      <w:pPr>
        <w:jc w:val="both"/>
        <w:rPr>
          <w:lang w:val="it-IT"/>
        </w:rPr>
      </w:pPr>
      <w:r w:rsidRPr="00A7251D">
        <w:rPr>
          <w:lang w:val="it-IT"/>
        </w:rPr>
        <w:t>___________________________</w:t>
      </w:r>
    </w:p>
    <w:p w:rsidR="00346754" w:rsidRPr="00A7251D" w:rsidRDefault="00F17141">
      <w:pPr>
        <w:jc w:val="both"/>
        <w:rPr>
          <w:lang w:val="it-IT"/>
        </w:rPr>
      </w:pPr>
      <w:r w:rsidRPr="00A7251D">
        <w:rPr>
          <w:b/>
          <w:lang w:val="it-IT"/>
        </w:rPr>
        <w:t>Avizat pentru legalitate,</w:t>
      </w:r>
    </w:p>
    <w:p w:rsidR="00346754" w:rsidRPr="00A7251D" w:rsidRDefault="00F17141">
      <w:pPr>
        <w:jc w:val="both"/>
        <w:rPr>
          <w:lang w:val="it-IT"/>
        </w:rPr>
      </w:pPr>
      <w:r w:rsidRPr="00A7251D">
        <w:rPr>
          <w:lang w:val="it-IT"/>
        </w:rPr>
        <w:t>SECRETAR GENERAL al Orașului Buziaș</w:t>
      </w:r>
    </w:p>
    <w:p w:rsidR="00346754" w:rsidRDefault="00F17141">
      <w:pPr>
        <w:pBdr>
          <w:bottom w:val="single" w:sz="12" w:space="1" w:color="auto"/>
        </w:pBdr>
        <w:jc w:val="both"/>
        <w:rPr>
          <w:lang w:val="it-IT"/>
        </w:rPr>
      </w:pPr>
      <w:r w:rsidRPr="00A7251D">
        <w:rPr>
          <w:lang w:val="it-IT"/>
        </w:rPr>
        <w:t xml:space="preserve">Cristina </w:t>
      </w:r>
      <w:r w:rsidR="009E5E31" w:rsidRPr="00A7251D">
        <w:rPr>
          <w:lang w:val="it-IT"/>
        </w:rPr>
        <w:t>Vlada</w:t>
      </w:r>
    </w:p>
    <w:p w:rsidR="00BA6563" w:rsidRDefault="00BA6563" w:rsidP="00BA6563">
      <w:pPr>
        <w:rPr>
          <w:lang w:val="it-IT"/>
        </w:rPr>
      </w:pPr>
    </w:p>
    <w:p w:rsidR="00BA6563" w:rsidRDefault="00BA6563" w:rsidP="00BA6563">
      <w:pPr>
        <w:tabs>
          <w:tab w:val="left" w:pos="2246"/>
        </w:tabs>
        <w:rPr>
          <w:lang w:val="it-IT"/>
        </w:rPr>
      </w:pPr>
      <w:r>
        <w:rPr>
          <w:lang w:val="it-IT"/>
        </w:rPr>
        <w:tab/>
      </w:r>
    </w:p>
    <w:p w:rsidR="00BA6563" w:rsidRPr="00BA6563" w:rsidRDefault="00BA6563" w:rsidP="00BA6563">
      <w:pPr>
        <w:pStyle w:val="Corptext"/>
        <w:rPr>
          <w:szCs w:val="24"/>
          <w:lang w:val="it-IT"/>
        </w:rPr>
      </w:pPr>
      <w:r w:rsidRPr="00BA6563">
        <w:rPr>
          <w:b/>
          <w:bCs/>
          <w:szCs w:val="24"/>
          <w:lang w:val="it-IT"/>
        </w:rPr>
        <w:t>Pentru Șef Serviciu Administrație Publică Locală</w:t>
      </w:r>
      <w:r w:rsidRPr="00BA6563">
        <w:rPr>
          <w:szCs w:val="24"/>
          <w:lang w:val="it-IT"/>
        </w:rPr>
        <w:t xml:space="preserve"> Alina Simona SÂMAN semnează </w:t>
      </w:r>
    </w:p>
    <w:p w:rsidR="00BA6563" w:rsidRDefault="00BA6563" w:rsidP="00BA6563">
      <w:pPr>
        <w:pStyle w:val="Corptext"/>
      </w:pPr>
      <w:proofErr w:type="spellStart"/>
      <w:r>
        <w:rPr>
          <w:szCs w:val="24"/>
        </w:rPr>
        <w:t>Consilier</w:t>
      </w:r>
      <w:proofErr w:type="spellEnd"/>
      <w:r>
        <w:rPr>
          <w:szCs w:val="24"/>
        </w:rPr>
        <w:t xml:space="preserve"> </w:t>
      </w:r>
      <w:proofErr w:type="spellStart"/>
      <w:r>
        <w:rPr>
          <w:szCs w:val="24"/>
        </w:rPr>
        <w:t>juridic</w:t>
      </w:r>
      <w:proofErr w:type="spellEnd"/>
      <w:r>
        <w:rPr>
          <w:szCs w:val="24"/>
        </w:rPr>
        <w:t xml:space="preserve"> </w:t>
      </w:r>
      <w:proofErr w:type="spellStart"/>
      <w:r>
        <w:rPr>
          <w:szCs w:val="24"/>
        </w:rPr>
        <w:t>Simona</w:t>
      </w:r>
      <w:proofErr w:type="spellEnd"/>
      <w:r>
        <w:rPr>
          <w:szCs w:val="24"/>
        </w:rPr>
        <w:t xml:space="preserve"> </w:t>
      </w:r>
      <w:proofErr w:type="spellStart"/>
      <w:r>
        <w:rPr>
          <w:szCs w:val="24"/>
        </w:rPr>
        <w:t>Pascu</w:t>
      </w:r>
      <w:proofErr w:type="spellEnd"/>
    </w:p>
    <w:p w:rsidR="00BA6563" w:rsidRDefault="00BA6563" w:rsidP="00BA6563">
      <w:r>
        <w:rPr>
          <w:b/>
          <w:bCs/>
          <w:szCs w:val="24"/>
        </w:rPr>
        <w:t xml:space="preserve">Inspector — </w:t>
      </w:r>
      <w:proofErr w:type="spellStart"/>
      <w:r>
        <w:rPr>
          <w:b/>
          <w:bCs/>
          <w:szCs w:val="24"/>
        </w:rPr>
        <w:t>Compartimentul</w:t>
      </w:r>
      <w:proofErr w:type="spellEnd"/>
      <w:r>
        <w:rPr>
          <w:b/>
          <w:bCs/>
          <w:szCs w:val="24"/>
        </w:rPr>
        <w:t xml:space="preserve"> Transport</w:t>
      </w:r>
      <w:r>
        <w:rPr>
          <w:szCs w:val="24"/>
        </w:rPr>
        <w:t xml:space="preserve"> </w:t>
      </w:r>
      <w:proofErr w:type="spellStart"/>
      <w:r>
        <w:rPr>
          <w:szCs w:val="24"/>
        </w:rPr>
        <w:t>Horia</w:t>
      </w:r>
      <w:proofErr w:type="spellEnd"/>
      <w:r>
        <w:rPr>
          <w:szCs w:val="24"/>
        </w:rPr>
        <w:t xml:space="preserve"> CHIRUȚĂ</w:t>
      </w:r>
    </w:p>
    <w:p w:rsidR="00BA6563" w:rsidRDefault="00BA6563" w:rsidP="00BA6563">
      <w:proofErr w:type="spellStart"/>
      <w:r w:rsidRPr="00CB550C">
        <w:rPr>
          <w:b/>
          <w:bCs/>
          <w:szCs w:val="24"/>
        </w:rPr>
        <w:t>Șef</w:t>
      </w:r>
      <w:proofErr w:type="spellEnd"/>
      <w:r>
        <w:rPr>
          <w:szCs w:val="24"/>
        </w:rPr>
        <w:t xml:space="preserve"> </w:t>
      </w:r>
      <w:proofErr w:type="spellStart"/>
      <w:r>
        <w:rPr>
          <w:b/>
          <w:bCs/>
          <w:szCs w:val="24"/>
        </w:rPr>
        <w:t>Serviciu</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r>
        <w:rPr>
          <w:b/>
          <w:bCs/>
          <w:szCs w:val="24"/>
        </w:rPr>
        <w:t xml:space="preserve"> </w:t>
      </w:r>
      <w:r w:rsidRPr="00080BC2">
        <w:rPr>
          <w:szCs w:val="24"/>
        </w:rPr>
        <w:t xml:space="preserve">Angelica </w:t>
      </w:r>
      <w:proofErr w:type="spellStart"/>
      <w:r w:rsidRPr="00080BC2">
        <w:rPr>
          <w:szCs w:val="24"/>
        </w:rPr>
        <w:t>Hudrea</w:t>
      </w:r>
      <w:proofErr w:type="spellEnd"/>
    </w:p>
    <w:p w:rsidR="00BA6563" w:rsidRPr="00BA6563" w:rsidRDefault="00BA6563" w:rsidP="00BA6563">
      <w:pPr>
        <w:tabs>
          <w:tab w:val="left" w:pos="2246"/>
        </w:tabs>
        <w:rPr>
          <w:lang w:val="it-IT"/>
        </w:rPr>
      </w:pPr>
    </w:p>
    <w:sectPr w:rsidR="00BA6563" w:rsidRPr="00BA6563"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0C610E37"/>
    <w:multiLevelType w:val="hybridMultilevel"/>
    <w:tmpl w:val="F14A302A"/>
    <w:lvl w:ilvl="0" w:tplc="9E6E582C">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4616"/>
    <w:rsid w:val="0006063C"/>
    <w:rsid w:val="000C2C01"/>
    <w:rsid w:val="0015074B"/>
    <w:rsid w:val="00155908"/>
    <w:rsid w:val="00161A45"/>
    <w:rsid w:val="001D522E"/>
    <w:rsid w:val="0029639D"/>
    <w:rsid w:val="002B44D0"/>
    <w:rsid w:val="003029CC"/>
    <w:rsid w:val="00326F90"/>
    <w:rsid w:val="00346754"/>
    <w:rsid w:val="00396140"/>
    <w:rsid w:val="003C1DD6"/>
    <w:rsid w:val="0047618C"/>
    <w:rsid w:val="004837CE"/>
    <w:rsid w:val="004A5A01"/>
    <w:rsid w:val="005845FA"/>
    <w:rsid w:val="00713103"/>
    <w:rsid w:val="007338A4"/>
    <w:rsid w:val="00746DC2"/>
    <w:rsid w:val="00787C88"/>
    <w:rsid w:val="007B3FE5"/>
    <w:rsid w:val="007D1B48"/>
    <w:rsid w:val="0081127E"/>
    <w:rsid w:val="00850C84"/>
    <w:rsid w:val="00856C61"/>
    <w:rsid w:val="008D1B49"/>
    <w:rsid w:val="008D6F7A"/>
    <w:rsid w:val="008D744C"/>
    <w:rsid w:val="00933410"/>
    <w:rsid w:val="00945B5B"/>
    <w:rsid w:val="009B571B"/>
    <w:rsid w:val="009E5E31"/>
    <w:rsid w:val="00A7251D"/>
    <w:rsid w:val="00AA1D8D"/>
    <w:rsid w:val="00AC6574"/>
    <w:rsid w:val="00AD3770"/>
    <w:rsid w:val="00AF13F7"/>
    <w:rsid w:val="00B47730"/>
    <w:rsid w:val="00B72542"/>
    <w:rsid w:val="00B91E56"/>
    <w:rsid w:val="00B968D2"/>
    <w:rsid w:val="00BA6563"/>
    <w:rsid w:val="00BD24B4"/>
    <w:rsid w:val="00C228D6"/>
    <w:rsid w:val="00C47E5F"/>
    <w:rsid w:val="00C55094"/>
    <w:rsid w:val="00C57A42"/>
    <w:rsid w:val="00C71677"/>
    <w:rsid w:val="00C92E04"/>
    <w:rsid w:val="00CB0664"/>
    <w:rsid w:val="00CB37EE"/>
    <w:rsid w:val="00CE08E8"/>
    <w:rsid w:val="00CE202B"/>
    <w:rsid w:val="00CF3A69"/>
    <w:rsid w:val="00DB3D0D"/>
    <w:rsid w:val="00E67E7B"/>
    <w:rsid w:val="00EA0646"/>
    <w:rsid w:val="00EB0FAA"/>
    <w:rsid w:val="00F17141"/>
    <w:rsid w:val="00F327BF"/>
    <w:rsid w:val="00FB6CE1"/>
    <w:rsid w:val="00FC693F"/>
    <w:rsid w:val="00FE1FC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2B44D0"/>
    <w:rPr>
      <w:color w:val="0000FF" w:themeColor="hyperlink"/>
      <w:u w:val="single"/>
    </w:rPr>
  </w:style>
  <w:style w:type="character" w:customStyle="1" w:styleId="UnresolvedMention">
    <w:name w:val="Unresolved Mention"/>
    <w:basedOn w:val="Fontdeparagrafimplicit"/>
    <w:uiPriority w:val="99"/>
    <w:semiHidden/>
    <w:unhideWhenUsed/>
    <w:rsid w:val="002B44D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2AEC3-92CF-483B-8163-BE073EE7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3100</Words>
  <Characters>17985</Characters>
  <Application>Microsoft Office Word</Application>
  <DocSecurity>0</DocSecurity>
  <Lines>149</Lines>
  <Paragraphs>42</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PROIECT DE HOTĂRÂRE</vt:lpstr>
      <vt:lpstr>    Nr. 37 / 9040/28.05.2026</vt:lpstr>
      <vt:lpstr>PROIECT DE HOTĂRÂRE</vt:lpstr>
      <vt:lpstr>    Nr. 38/9044/28.05.2026</vt:lpstr>
      <vt:lpstr>PROIECT DE HOTĂRÂRE</vt:lpstr>
      <vt:lpstr>    Nr. 39/9048/28.05.2026</vt:lpstr>
      <vt:lpstr>PROIECT DE HOTĂRÂRE nr. 40/9054/28.05.2026</vt:lpstr>
      <vt:lpstr>    privind aprobarea Regulamentului pentru dezvoltarea sistemului de transport publ</vt:lpstr>
      <vt:lpstr>    de călători la nivelul U.A.T. Orașul Buziaș — componenta urban-periurban intern </vt:lpstr>
      <vt:lpstr>    cu microbuze electrice</vt:lpstr>
      <vt:lpstr/>
    </vt:vector>
  </TitlesOfParts>
  <Manager/>
  <Company/>
  <LinksUpToDate>false</LinksUpToDate>
  <CharactersWithSpaces>21043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87</cp:revision>
  <cp:lastPrinted>2026-05-29T11:08:00Z</cp:lastPrinted>
  <dcterms:created xsi:type="dcterms:W3CDTF">2026-05-29T09:09:00Z</dcterms:created>
  <dcterms:modified xsi:type="dcterms:W3CDTF">2026-05-29T12:50:00Z</dcterms:modified>
  <cp:category/>
</cp:coreProperties>
</file>